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0" w:rightFromText="180" w:vertAnchor="text" w:horzAnchor="margin" w:tblpY="105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8"/>
      </w:tblGrid>
      <w:tr w:rsidR="002932D2" w:rsidRPr="00E04EE1" w14:paraId="40F24D27" w14:textId="77777777" w:rsidTr="002932D2">
        <w:trPr>
          <w:trHeight w:val="1847"/>
        </w:trPr>
        <w:tc>
          <w:tcPr>
            <w:tcW w:w="8648" w:type="dxa"/>
          </w:tcPr>
          <w:p w14:paraId="783C6B6E" w14:textId="3D6BEBAC" w:rsidR="002932D2" w:rsidRPr="00B441C6" w:rsidRDefault="002932D2" w:rsidP="002932D2">
            <w:pPr>
              <w:pStyle w:val="TitelSURF"/>
              <w:spacing w:line="216" w:lineRule="auto"/>
            </w:pPr>
            <w:r>
              <w:t>B</w:t>
            </w:r>
            <w:r w:rsidR="009F4137">
              <w:t>eleidsstudio – Vaststellen resultaat</w:t>
            </w:r>
          </w:p>
        </w:tc>
      </w:tr>
      <w:tr w:rsidR="002932D2" w:rsidRPr="00E04EE1" w14:paraId="0A52C94D" w14:textId="77777777" w:rsidTr="002932D2">
        <w:tc>
          <w:tcPr>
            <w:tcW w:w="8648" w:type="dxa"/>
          </w:tcPr>
          <w:p w14:paraId="2A86A41D" w14:textId="34829F01" w:rsidR="002932D2" w:rsidRPr="002932D2" w:rsidRDefault="009F4137" w:rsidP="002932D2">
            <w:pPr>
              <w:pStyle w:val="SubtitelSURF"/>
              <w:rPr>
                <w:iCs/>
                <w:sz w:val="32"/>
                <w:szCs w:val="32"/>
              </w:rPr>
            </w:pPr>
            <w:r w:rsidRPr="009F4137">
              <w:rPr>
                <w:iCs/>
                <w:sz w:val="32"/>
                <w:szCs w:val="32"/>
              </w:rPr>
              <w:t>Workshop voor Examencommissie (mbo)</w:t>
            </w:r>
          </w:p>
        </w:tc>
      </w:tr>
    </w:tbl>
    <w:p w14:paraId="76591CB7" w14:textId="4D3B766C" w:rsidR="003A0F98" w:rsidRPr="00E04EE1" w:rsidRDefault="009F4137" w:rsidP="003A0F98">
      <w:pPr>
        <w:pStyle w:val="BasistekstSURF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FE39634" wp14:editId="3352AEE5">
            <wp:simplePos x="0" y="0"/>
            <wp:positionH relativeFrom="column">
              <wp:posOffset>-317</wp:posOffset>
            </wp:positionH>
            <wp:positionV relativeFrom="paragraph">
              <wp:posOffset>395288</wp:posOffset>
            </wp:positionV>
            <wp:extent cx="5399405" cy="5399405"/>
            <wp:effectExtent l="0" t="0" r="0" b="0"/>
            <wp:wrapSquare wrapText="bothSides"/>
            <wp:docPr id="14632591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259116" name="Picture 1463259116"/>
                    <pic:cNvPicPr/>
                  </pic:nvPicPr>
                  <pic:blipFill rotWithShape="1">
                    <a:blip r:embed="rId12"/>
                    <a:srcRect t="-6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5399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40FCC" w14:textId="6AEB2591" w:rsidR="00F02A28" w:rsidRDefault="00F02A28" w:rsidP="003A0F98">
      <w:pPr>
        <w:pStyle w:val="BasistekstSURF"/>
      </w:pPr>
    </w:p>
    <w:p w14:paraId="503F7EE9" w14:textId="77777777" w:rsidR="009F4137" w:rsidRDefault="009F4137" w:rsidP="009F4137">
      <w:pPr>
        <w:pStyle w:val="BodyText"/>
      </w:pPr>
    </w:p>
    <w:p w14:paraId="78741191" w14:textId="77777777" w:rsidR="009F4137" w:rsidRDefault="009F4137" w:rsidP="009F4137">
      <w:pPr>
        <w:pStyle w:val="BodyText"/>
      </w:pPr>
    </w:p>
    <w:p w14:paraId="0FB4E452" w14:textId="77777777" w:rsidR="009F4137" w:rsidRDefault="009F4137" w:rsidP="009F4137">
      <w:pPr>
        <w:pStyle w:val="BodyText"/>
      </w:pPr>
    </w:p>
    <w:p w14:paraId="3B6C52BF" w14:textId="77777777" w:rsidR="00BF7324" w:rsidRDefault="00BF7324" w:rsidP="00BF7324"/>
    <w:p w14:paraId="63874DE6" w14:textId="4D972B7E" w:rsidR="009F4137" w:rsidRDefault="009F4137" w:rsidP="00BF7324">
      <w:r>
        <w:lastRenderedPageBreak/>
        <w:t>Versie: 1.0</w:t>
      </w:r>
    </w:p>
    <w:p w14:paraId="58C44ED0" w14:textId="77777777" w:rsidR="009F4137" w:rsidRPr="00BF7324" w:rsidRDefault="009F4137" w:rsidP="00BF7324">
      <w:pPr>
        <w:pStyle w:val="BodyText"/>
      </w:pPr>
      <w:r w:rsidRPr="00BF7324">
        <w:t>Doelgroep: Examencommissie, secretaris, examenbureau/administratie, (optioneel) functioneel beheer</w:t>
      </w:r>
    </w:p>
    <w:p w14:paraId="7E106EBB" w14:textId="77777777" w:rsidR="009F4137" w:rsidRPr="00BF7324" w:rsidRDefault="009F4137" w:rsidP="00BF7324">
      <w:pPr>
        <w:pStyle w:val="BodyText"/>
      </w:pPr>
      <w:r w:rsidRPr="00BF7324">
        <w:t>Duur: 90 minuten (basis) of 2 uur (met verdieping)</w:t>
      </w:r>
    </w:p>
    <w:p w14:paraId="50DDEDAE" w14:textId="5774EEB9" w:rsidR="00887837" w:rsidRPr="00BF7324" w:rsidRDefault="009F4137" w:rsidP="00BF7324">
      <w:pPr>
        <w:pStyle w:val="BodyText"/>
      </w:pPr>
      <w:r w:rsidRPr="00BF7324">
        <w:t>Werkvorm: Studio-sprints met cases, canvassen en besluitvorming</w:t>
      </w:r>
    </w:p>
    <w:tbl>
      <w:tblPr>
        <w:tblpPr w:leftFromText="180" w:rightFromText="180" w:vertAnchor="text" w:horzAnchor="margin" w:tblpY="309"/>
        <w:tblW w:w="0" w:type="auto"/>
        <w:shd w:val="clear" w:color="auto" w:fill="D9E2F2"/>
        <w:tblCellMar>
          <w:top w:w="227" w:type="dxa"/>
          <w:left w:w="227" w:type="dxa"/>
          <w:bottom w:w="227" w:type="dxa"/>
          <w:right w:w="227" w:type="dxa"/>
        </w:tblCellMar>
        <w:tblLook w:val="04A0" w:firstRow="1" w:lastRow="0" w:firstColumn="1" w:lastColumn="0" w:noHBand="0" w:noVBand="1"/>
      </w:tblPr>
      <w:tblGrid>
        <w:gridCol w:w="8648"/>
      </w:tblGrid>
      <w:tr w:rsidR="009F4137" w14:paraId="15DA130C" w14:textId="77777777" w:rsidTr="009F4137">
        <w:trPr>
          <w:trHeight w:val="850"/>
        </w:trPr>
        <w:tc>
          <w:tcPr>
            <w:tcW w:w="8648" w:type="dxa"/>
            <w:shd w:val="clear" w:color="auto" w:fill="D9E2F2"/>
            <w:vAlign w:val="center"/>
          </w:tcPr>
          <w:p w14:paraId="20AFDDBB" w14:textId="77777777" w:rsidR="009F4137" w:rsidRDefault="009F4137" w:rsidP="009F4137">
            <w:pPr>
              <w:pStyle w:val="BodyText"/>
            </w:pPr>
            <w:r w:rsidRPr="009A118E">
              <w:t>Resultaat van de workshop: een gedeelde norm voor ‘</w:t>
            </w:r>
            <w:proofErr w:type="spellStart"/>
            <w:r w:rsidRPr="009A118E">
              <w:t>vaststelbaar</w:t>
            </w:r>
            <w:proofErr w:type="spellEnd"/>
            <w:r w:rsidRPr="009A118E">
              <w:t xml:space="preserve">’, een </w:t>
            </w:r>
            <w:proofErr w:type="spellStart"/>
            <w:r w:rsidRPr="009A118E">
              <w:t>besluitset</w:t>
            </w:r>
            <w:proofErr w:type="spellEnd"/>
            <w:r w:rsidRPr="009A118E">
              <w:t xml:space="preserve"> (kaders + uitgangspunten), werkafspraken voor controle &amp; bewijs, en een wijzigingslijst voor examenreglement/handboek/werkwijze.</w:t>
            </w:r>
          </w:p>
        </w:tc>
      </w:tr>
    </w:tbl>
    <w:p w14:paraId="1C9F1150" w14:textId="77777777" w:rsidR="00887837" w:rsidRDefault="00887837" w:rsidP="00887837">
      <w:pPr>
        <w:pStyle w:val="BasistekstSURF"/>
      </w:pPr>
    </w:p>
    <w:p w14:paraId="3434EE1C" w14:textId="77777777" w:rsidR="00887837" w:rsidRDefault="00887837" w:rsidP="00887837">
      <w:pPr>
        <w:pStyle w:val="BasistekstSURF"/>
      </w:pPr>
    </w:p>
    <w:p w14:paraId="17CD86FC" w14:textId="77777777" w:rsidR="00887837" w:rsidRDefault="00887837" w:rsidP="00887837">
      <w:pPr>
        <w:pStyle w:val="BasistekstSURF"/>
      </w:pPr>
    </w:p>
    <w:p w14:paraId="62A38E78" w14:textId="77777777" w:rsidR="00887837" w:rsidRDefault="00887837" w:rsidP="00887837">
      <w:pPr>
        <w:pStyle w:val="BasistekstSURF"/>
      </w:pPr>
    </w:p>
    <w:p w14:paraId="2D9C8E15" w14:textId="77777777" w:rsidR="00887837" w:rsidRDefault="00887837" w:rsidP="00887837">
      <w:pPr>
        <w:pStyle w:val="BasistekstSURF"/>
      </w:pPr>
    </w:p>
    <w:p w14:paraId="4E60DEEF" w14:textId="77777777" w:rsidR="00887837" w:rsidRDefault="00887837" w:rsidP="00887837">
      <w:pPr>
        <w:pStyle w:val="BasistekstSURF"/>
      </w:pPr>
    </w:p>
    <w:p w14:paraId="658B7559" w14:textId="77777777" w:rsidR="00887837" w:rsidRDefault="00887837" w:rsidP="00887837">
      <w:pPr>
        <w:pStyle w:val="BasistekstSURF"/>
      </w:pPr>
    </w:p>
    <w:p w14:paraId="57003852" w14:textId="77777777" w:rsidR="00887837" w:rsidRDefault="00887837" w:rsidP="00887837">
      <w:pPr>
        <w:pStyle w:val="BasistekstSURF"/>
      </w:pPr>
    </w:p>
    <w:p w14:paraId="70331331" w14:textId="77777777" w:rsidR="00887837" w:rsidRDefault="00887837" w:rsidP="00887837">
      <w:pPr>
        <w:pStyle w:val="BasistekstSURF"/>
      </w:pPr>
    </w:p>
    <w:p w14:paraId="6D1B43B7" w14:textId="77777777" w:rsidR="00887837" w:rsidRDefault="00887837" w:rsidP="00887837">
      <w:pPr>
        <w:pStyle w:val="BasistekstSURF"/>
      </w:pPr>
    </w:p>
    <w:p w14:paraId="402D28CA" w14:textId="77777777" w:rsidR="00887837" w:rsidRDefault="00887837" w:rsidP="00887837">
      <w:pPr>
        <w:pStyle w:val="BasistekstSURF"/>
      </w:pPr>
    </w:p>
    <w:p w14:paraId="6FB285C5" w14:textId="77777777" w:rsidR="00887837" w:rsidRDefault="00887837" w:rsidP="00887837">
      <w:pPr>
        <w:pStyle w:val="BasistekstSURF"/>
      </w:pPr>
    </w:p>
    <w:p w14:paraId="7F4C680F" w14:textId="77777777" w:rsidR="00887837" w:rsidRDefault="00887837" w:rsidP="00887837">
      <w:pPr>
        <w:pStyle w:val="BasistekstSURF"/>
      </w:pPr>
    </w:p>
    <w:p w14:paraId="175EBF28" w14:textId="77777777" w:rsidR="00887837" w:rsidRDefault="00887837" w:rsidP="00887837">
      <w:pPr>
        <w:pStyle w:val="BasistekstSURF"/>
      </w:pPr>
    </w:p>
    <w:p w14:paraId="4069EB1E" w14:textId="667ABFDC" w:rsidR="00887837" w:rsidRPr="00887837" w:rsidRDefault="00887837" w:rsidP="00887837">
      <w:pPr>
        <w:pStyle w:val="BodyText"/>
        <w:rPr>
          <w:sz w:val="14"/>
          <w:szCs w:val="14"/>
        </w:rPr>
      </w:pPr>
    </w:p>
    <w:p w14:paraId="7FEBB62A" w14:textId="77777777" w:rsidR="009F4137" w:rsidRDefault="009F4137" w:rsidP="009F4137">
      <w:pPr>
        <w:pStyle w:val="BasistekstSURF"/>
      </w:pPr>
    </w:p>
    <w:p w14:paraId="10B85B01" w14:textId="34BB940C" w:rsidR="009F4137" w:rsidRPr="009A118E" w:rsidRDefault="009F4137" w:rsidP="009F4137">
      <w:pPr>
        <w:pStyle w:val="Heading1"/>
      </w:pPr>
      <w:r w:rsidRPr="009A118E">
        <w:lastRenderedPageBreak/>
        <w:t>Quick start voor de trainer</w:t>
      </w:r>
    </w:p>
    <w:p w14:paraId="0B87DE81" w14:textId="77777777" w:rsidR="009F4137" w:rsidRPr="009A118E" w:rsidRDefault="009F4137" w:rsidP="009F4137">
      <w:pPr>
        <w:pStyle w:val="BasistekstSURF"/>
      </w:pPr>
      <w:r w:rsidRPr="009A118E">
        <w:t>Gebruik deze pagina als checklist. Als je dit klaarzet, kun je de workshop direct geven.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4142"/>
        <w:gridCol w:w="4486"/>
      </w:tblGrid>
      <w:tr w:rsidR="009F4137" w14:paraId="73CE83E4" w14:textId="77777777" w:rsidTr="00D97860">
        <w:tc>
          <w:tcPr>
            <w:tcW w:w="4986" w:type="dxa"/>
            <w:shd w:val="clear" w:color="auto" w:fill="F8E9EA"/>
          </w:tcPr>
          <w:p w14:paraId="766FA39F" w14:textId="77777777" w:rsidR="009F4137" w:rsidRPr="00D97860" w:rsidRDefault="009F4137" w:rsidP="00D97860">
            <w:r w:rsidRPr="00D97860">
              <w:t>Onderdeel</w:t>
            </w:r>
          </w:p>
        </w:tc>
        <w:tc>
          <w:tcPr>
            <w:tcW w:w="4986" w:type="dxa"/>
            <w:shd w:val="clear" w:color="auto" w:fill="F8E9EA"/>
          </w:tcPr>
          <w:p w14:paraId="33E503C6" w14:textId="77777777" w:rsidR="009F4137" w:rsidRPr="00D97860" w:rsidRDefault="009F4137" w:rsidP="00D97860">
            <w:r w:rsidRPr="00D97860">
              <w:t>Wat je doet</w:t>
            </w:r>
          </w:p>
        </w:tc>
      </w:tr>
      <w:tr w:rsidR="009F4137" w14:paraId="2F173021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4A6AE2C" w14:textId="77777777" w:rsidR="009F4137" w:rsidRDefault="009F4137" w:rsidP="00D97860">
            <w:pPr>
              <w:pStyle w:val="BodyText"/>
            </w:pPr>
            <w:r>
              <w:t>Voorbereiding (15 min)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974C0DA" w14:textId="77777777" w:rsidR="009F4137" w:rsidRDefault="009F4137" w:rsidP="00D97860">
            <w:pPr>
              <w:pStyle w:val="BodyText"/>
            </w:pPr>
            <w:r w:rsidRPr="009A118E">
              <w:t xml:space="preserve">Print de canvassen (bijlage) of zet ze klaar op een digitaal whiteboard. </w:t>
            </w:r>
            <w:r>
              <w:t>Kies 4–8 casussen (bijlage) die passen bij jullie examens.</w:t>
            </w:r>
          </w:p>
        </w:tc>
      </w:tr>
      <w:tr w:rsidR="009F4137" w:rsidRPr="009A118E" w14:paraId="29D03435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79E4006" w14:textId="77777777" w:rsidR="009F4137" w:rsidRDefault="009F4137" w:rsidP="00D97860">
            <w:pPr>
              <w:pStyle w:val="BodyText"/>
            </w:pPr>
            <w:r>
              <w:t>Ruimte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D0AFE71" w14:textId="77777777" w:rsidR="009F4137" w:rsidRPr="009A118E" w:rsidRDefault="009F4137" w:rsidP="00D97860">
            <w:pPr>
              <w:pStyle w:val="BodyText"/>
            </w:pPr>
            <w:r w:rsidRPr="009A118E">
              <w:t>Vier ‘studio-hoeken’ met flip-over of tafels: A Norm, B Rollen, C Controle &amp; bewijs, D Uitzonderingen &amp; herstel.</w:t>
            </w:r>
          </w:p>
        </w:tc>
      </w:tr>
      <w:tr w:rsidR="009F4137" w14:paraId="018614ED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36F922C" w14:textId="77777777" w:rsidR="009F4137" w:rsidRDefault="009F4137" w:rsidP="00D97860">
            <w:pPr>
              <w:pStyle w:val="BodyText"/>
            </w:pPr>
            <w:r>
              <w:t>Materialen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A476F4F" w14:textId="77777777" w:rsidR="009F4137" w:rsidRDefault="009F4137" w:rsidP="00D97860">
            <w:pPr>
              <w:pStyle w:val="BodyText"/>
            </w:pPr>
            <w:r>
              <w:t>Post-its, stiften, timer, 6–10 stemstickers (per deelnemer 3).</w:t>
            </w:r>
          </w:p>
        </w:tc>
      </w:tr>
      <w:tr w:rsidR="009F4137" w:rsidRPr="009A118E" w14:paraId="7075D7D6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FDD78CE" w14:textId="77777777" w:rsidR="009F4137" w:rsidRDefault="009F4137" w:rsidP="00D97860">
            <w:pPr>
              <w:pStyle w:val="BodyText"/>
            </w:pPr>
            <w:r>
              <w:t>Deelnemers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E702CDC" w14:textId="77777777" w:rsidR="009F4137" w:rsidRPr="009A118E" w:rsidRDefault="009F4137" w:rsidP="00D97860">
            <w:pPr>
              <w:pStyle w:val="BodyText"/>
            </w:pPr>
            <w:r w:rsidRPr="009A118E">
              <w:t>Idealiter 6–12. Zorg dat secretaris/examenbureau aanwezig is (i.v.m. proces &amp; dossiervorming).</w:t>
            </w:r>
          </w:p>
        </w:tc>
      </w:tr>
      <w:tr w:rsidR="009F4137" w:rsidRPr="009A118E" w14:paraId="7FB1D091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3E62227" w14:textId="77777777" w:rsidR="009F4137" w:rsidRDefault="009F4137" w:rsidP="00D97860">
            <w:pPr>
              <w:pStyle w:val="BodyText"/>
            </w:pPr>
            <w:r>
              <w:t>Output borgen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EB92448" w14:textId="77777777" w:rsidR="009F4137" w:rsidRPr="009A118E" w:rsidRDefault="009F4137" w:rsidP="00D97860">
            <w:pPr>
              <w:pStyle w:val="BodyText"/>
            </w:pPr>
            <w:r w:rsidRPr="009A118E">
              <w:t>Maak foto’s van canvassen of exporteer het whiteboard. Vul na afloop het Besluitlog (bijlage) in en stuur rond.</w:t>
            </w:r>
          </w:p>
        </w:tc>
      </w:tr>
      <w:tr w:rsidR="009F4137" w:rsidRPr="009A118E" w14:paraId="0158CE18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39B58E3" w14:textId="77777777" w:rsidR="009F4137" w:rsidRDefault="009F4137" w:rsidP="00D97860">
            <w:pPr>
              <w:pStyle w:val="BodyText"/>
            </w:pPr>
            <w:r>
              <w:t>Optionele verdieping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9ADF33A" w14:textId="77777777" w:rsidR="009F4137" w:rsidRPr="009A118E" w:rsidRDefault="009F4137" w:rsidP="00D97860">
            <w:pPr>
              <w:pStyle w:val="BodyText"/>
            </w:pPr>
            <w:r w:rsidRPr="009A118E">
              <w:t>Voeg 30 minuten toe voor ‘redactie-tafel’: tekstwijzigingen voor reglement/handboek/werkwijze uitwerken.</w:t>
            </w:r>
          </w:p>
        </w:tc>
      </w:tr>
    </w:tbl>
    <w:p w14:paraId="46E70FE9" w14:textId="64E87EC8" w:rsidR="009F4137" w:rsidRPr="00D97860" w:rsidRDefault="009F4137" w:rsidP="00D97860">
      <w:pPr>
        <w:pStyle w:val="Heading1"/>
      </w:pPr>
      <w:proofErr w:type="spellStart"/>
      <w:r w:rsidRPr="00D97860">
        <w:t>Programma-overzicht</w:t>
      </w:r>
      <w:proofErr w:type="spellEnd"/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1598"/>
        <w:gridCol w:w="2064"/>
        <w:gridCol w:w="2966"/>
        <w:gridCol w:w="2000"/>
      </w:tblGrid>
      <w:tr w:rsidR="009F4137" w14:paraId="25937F26" w14:textId="77777777" w:rsidTr="00D97860">
        <w:tc>
          <w:tcPr>
            <w:tcW w:w="2493" w:type="dxa"/>
            <w:shd w:val="clear" w:color="auto" w:fill="F8E9EA"/>
          </w:tcPr>
          <w:p w14:paraId="295A4965" w14:textId="77777777" w:rsidR="009F4137" w:rsidRPr="00D97860" w:rsidRDefault="009F4137" w:rsidP="00D97860">
            <w:r w:rsidRPr="00D97860">
              <w:t>Tijd</w:t>
            </w:r>
          </w:p>
        </w:tc>
        <w:tc>
          <w:tcPr>
            <w:tcW w:w="2493" w:type="dxa"/>
            <w:shd w:val="clear" w:color="auto" w:fill="F8E9EA"/>
          </w:tcPr>
          <w:p w14:paraId="07BE6E47" w14:textId="77777777" w:rsidR="009F4137" w:rsidRPr="00D97860" w:rsidRDefault="009F4137" w:rsidP="00D97860">
            <w:r w:rsidRPr="00D97860">
              <w:t>Onderdeel</w:t>
            </w:r>
          </w:p>
        </w:tc>
        <w:tc>
          <w:tcPr>
            <w:tcW w:w="2493" w:type="dxa"/>
            <w:shd w:val="clear" w:color="auto" w:fill="F8E9EA"/>
          </w:tcPr>
          <w:p w14:paraId="2F995151" w14:textId="77777777" w:rsidR="009F4137" w:rsidRPr="00D97860" w:rsidRDefault="009F4137" w:rsidP="00D97860">
            <w:r w:rsidRPr="00D97860">
              <w:t>Werkvorm</w:t>
            </w:r>
          </w:p>
        </w:tc>
        <w:tc>
          <w:tcPr>
            <w:tcW w:w="2493" w:type="dxa"/>
            <w:shd w:val="clear" w:color="auto" w:fill="F8E9EA"/>
          </w:tcPr>
          <w:p w14:paraId="27D15AC2" w14:textId="77777777" w:rsidR="009F4137" w:rsidRPr="00D97860" w:rsidRDefault="009F4137" w:rsidP="00D97860">
            <w:r w:rsidRPr="00D97860">
              <w:t>Output</w:t>
            </w:r>
          </w:p>
        </w:tc>
      </w:tr>
      <w:tr w:rsidR="009F4137" w14:paraId="152A48EB" w14:textId="77777777" w:rsidTr="00DD219C"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68190E6" w14:textId="77777777" w:rsidR="009F4137" w:rsidRDefault="009F4137" w:rsidP="00D97860">
            <w:pPr>
              <w:pStyle w:val="BodyText"/>
            </w:pPr>
            <w:r>
              <w:t>0:00–0:10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3A094F4" w14:textId="77777777" w:rsidR="009F4137" w:rsidRPr="009A118E" w:rsidRDefault="009F4137" w:rsidP="00D97860">
            <w:pPr>
              <w:pStyle w:val="BodyText"/>
            </w:pPr>
            <w:r w:rsidRPr="009A118E">
              <w:t>Kick-off: ‘Vaststellen is…’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27F46D5" w14:textId="77777777" w:rsidR="009F4137" w:rsidRDefault="009F4137" w:rsidP="00D97860">
            <w:pPr>
              <w:pStyle w:val="BodyText"/>
            </w:pPr>
            <w:r>
              <w:t xml:space="preserve">Post-its + korte </w:t>
            </w:r>
            <w:proofErr w:type="spellStart"/>
            <w:r>
              <w:t>framing</w:t>
            </w:r>
            <w:proofErr w:type="spellEnd"/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7CD2C52" w14:textId="77777777" w:rsidR="009F4137" w:rsidRDefault="009F4137" w:rsidP="00D97860">
            <w:pPr>
              <w:pStyle w:val="BodyText"/>
            </w:pPr>
            <w:r>
              <w:t>Gedeeld startbeeld (succescriteria)</w:t>
            </w:r>
          </w:p>
        </w:tc>
      </w:tr>
      <w:tr w:rsidR="009F4137" w:rsidRPr="009A118E" w14:paraId="191D7A82" w14:textId="77777777" w:rsidTr="00DD219C"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23C0DE8" w14:textId="77777777" w:rsidR="009F4137" w:rsidRDefault="009F4137" w:rsidP="00D97860">
            <w:pPr>
              <w:pStyle w:val="BodyText"/>
            </w:pPr>
            <w:r>
              <w:t>0:10–0:30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4EE290B" w14:textId="77777777" w:rsidR="009F4137" w:rsidRPr="009A118E" w:rsidRDefault="009F4137" w:rsidP="00D97860">
            <w:pPr>
              <w:pStyle w:val="BodyText"/>
            </w:pPr>
            <w:r w:rsidRPr="009A118E">
              <w:t xml:space="preserve">Studio Sprint 1: </w:t>
            </w:r>
            <w:proofErr w:type="spellStart"/>
            <w:r w:rsidRPr="009A118E">
              <w:t>Vaststelbaar</w:t>
            </w:r>
            <w:proofErr w:type="spellEnd"/>
            <w:r w:rsidRPr="009A118E">
              <w:t xml:space="preserve"> of niet?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FA94178" w14:textId="77777777" w:rsidR="009F4137" w:rsidRDefault="009F4137" w:rsidP="00D97860">
            <w:pPr>
              <w:pStyle w:val="BodyText"/>
            </w:pPr>
            <w:r>
              <w:t xml:space="preserve">Case </w:t>
            </w:r>
            <w:proofErr w:type="spellStart"/>
            <w:r>
              <w:t>carousel</w:t>
            </w:r>
            <w:proofErr w:type="spellEnd"/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B417474" w14:textId="77777777" w:rsidR="009F4137" w:rsidRPr="009A118E" w:rsidRDefault="009F4137" w:rsidP="00D97860">
            <w:pPr>
              <w:pStyle w:val="BodyText"/>
            </w:pPr>
            <w:r w:rsidRPr="009A118E">
              <w:t>Vaststel-check: ontbrekende voorwaarden per casus</w:t>
            </w:r>
          </w:p>
        </w:tc>
      </w:tr>
      <w:tr w:rsidR="009F4137" w14:paraId="4BAD80A0" w14:textId="77777777" w:rsidTr="00DD219C"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AF18427" w14:textId="77777777" w:rsidR="009F4137" w:rsidRDefault="009F4137" w:rsidP="00D97860">
            <w:pPr>
              <w:pStyle w:val="BodyText"/>
            </w:pPr>
            <w:r>
              <w:lastRenderedPageBreak/>
              <w:t>0:30–1:00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E67851D" w14:textId="77777777" w:rsidR="009F4137" w:rsidRDefault="009F4137" w:rsidP="00D97860">
            <w:pPr>
              <w:pStyle w:val="BodyText"/>
            </w:pPr>
            <w:r>
              <w:t>Studio Sprint 2: 4 hoeken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46A852D" w14:textId="77777777" w:rsidR="009F4137" w:rsidRPr="009A118E" w:rsidRDefault="009F4137" w:rsidP="00D97860">
            <w:pPr>
              <w:pStyle w:val="BodyText"/>
            </w:pPr>
            <w:r w:rsidRPr="009A118E">
              <w:t>Timer-rotatie (7–8 min per hoek)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583C872" w14:textId="77777777" w:rsidR="009F4137" w:rsidRDefault="009F4137" w:rsidP="00D97860">
            <w:pPr>
              <w:pStyle w:val="BodyText"/>
            </w:pPr>
            <w:r>
              <w:t>Norm + RACI-</w:t>
            </w:r>
            <w:proofErr w:type="spellStart"/>
            <w:r>
              <w:t>lite</w:t>
            </w:r>
            <w:proofErr w:type="spellEnd"/>
            <w:r>
              <w:t xml:space="preserve"> + controleladder + herstelroute</w:t>
            </w:r>
          </w:p>
        </w:tc>
      </w:tr>
      <w:tr w:rsidR="009F4137" w14:paraId="4EAFCA6F" w14:textId="77777777" w:rsidTr="00DD219C"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A2C5157" w14:textId="77777777" w:rsidR="009F4137" w:rsidRDefault="009F4137" w:rsidP="00D97860">
            <w:pPr>
              <w:pStyle w:val="BodyText"/>
            </w:pPr>
            <w:r>
              <w:t>1:00–1:20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13960ED" w14:textId="77777777" w:rsidR="009F4137" w:rsidRDefault="009F4137" w:rsidP="00D97860">
            <w:pPr>
              <w:pStyle w:val="BodyText"/>
            </w:pPr>
            <w:r>
              <w:t>Studio Sprint 3: Redactie-tafel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1485AA2" w14:textId="77777777" w:rsidR="009F4137" w:rsidRDefault="009F4137" w:rsidP="00D97860">
            <w:pPr>
              <w:pStyle w:val="BodyText"/>
            </w:pPr>
            <w:r>
              <w:t>Reglement/Handboek/Werkwijze posters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FC9E055" w14:textId="77777777" w:rsidR="009F4137" w:rsidRDefault="009F4137" w:rsidP="00D97860">
            <w:pPr>
              <w:pStyle w:val="BodyText"/>
            </w:pPr>
            <w:r>
              <w:t>Wijzigingslijst P1/P2</w:t>
            </w:r>
          </w:p>
        </w:tc>
      </w:tr>
      <w:tr w:rsidR="009F4137" w14:paraId="346E07A5" w14:textId="77777777" w:rsidTr="00DD219C"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8F5EEF2" w14:textId="77777777" w:rsidR="009F4137" w:rsidRDefault="009F4137" w:rsidP="00D97860">
            <w:pPr>
              <w:pStyle w:val="BodyText"/>
            </w:pPr>
            <w:r>
              <w:t>1:20–1:30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DDCA5F7" w14:textId="77777777" w:rsidR="009F4137" w:rsidRDefault="009F4137" w:rsidP="00D97860">
            <w:pPr>
              <w:pStyle w:val="BodyText"/>
            </w:pPr>
            <w:r>
              <w:t>Afsluiting: 3 niet-onderhandelbare waarborgen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4D7A55C" w14:textId="77777777" w:rsidR="009F4137" w:rsidRDefault="009F4137" w:rsidP="00D97860">
            <w:pPr>
              <w:pStyle w:val="BodyText"/>
            </w:pPr>
            <w:r>
              <w:t>Dot-</w:t>
            </w:r>
            <w:proofErr w:type="spellStart"/>
            <w:r>
              <w:t>voting</w:t>
            </w:r>
            <w:proofErr w:type="spellEnd"/>
            <w:r>
              <w:t xml:space="preserve"> + eigenaar</w:t>
            </w:r>
          </w:p>
        </w:tc>
        <w:tc>
          <w:tcPr>
            <w:tcW w:w="2493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FEF8FD7" w14:textId="77777777" w:rsidR="009F4137" w:rsidRDefault="009F4137" w:rsidP="00D97860">
            <w:pPr>
              <w:pStyle w:val="BodyText"/>
            </w:pPr>
            <w:r>
              <w:t>Top-3 + eigenaar + eerstvolgende stap</w:t>
            </w:r>
          </w:p>
        </w:tc>
      </w:tr>
    </w:tbl>
    <w:p w14:paraId="7C2804ED" w14:textId="77777777" w:rsidR="009F4137" w:rsidRDefault="009F4137" w:rsidP="009F4137">
      <w:r>
        <w:br w:type="page"/>
      </w:r>
    </w:p>
    <w:p w14:paraId="2651FCF3" w14:textId="3E333220" w:rsidR="009F4137" w:rsidRPr="00D97860" w:rsidRDefault="009F4137" w:rsidP="00D97860">
      <w:pPr>
        <w:pStyle w:val="Heading1"/>
      </w:pPr>
      <w:r w:rsidRPr="00D97860">
        <w:lastRenderedPageBreak/>
        <w:t>Draaiboek per onderdeel (</w:t>
      </w:r>
      <w:proofErr w:type="spellStart"/>
      <w:r w:rsidRPr="00D97860">
        <w:t>trainertekst</w:t>
      </w:r>
      <w:proofErr w:type="spellEnd"/>
      <w:r w:rsidRPr="00D97860">
        <w:t>)</w:t>
      </w:r>
    </w:p>
    <w:p w14:paraId="3261ABB4" w14:textId="0E9CDE2A" w:rsidR="009F4137" w:rsidRPr="00D97860" w:rsidRDefault="009F4137" w:rsidP="00D97860">
      <w:pPr>
        <w:pStyle w:val="Heading2"/>
      </w:pPr>
      <w:r w:rsidRPr="00D97860">
        <w:t>Kick-off – Vaststellen is…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4293"/>
        <w:gridCol w:w="4335"/>
      </w:tblGrid>
      <w:tr w:rsidR="009F4137" w14:paraId="6A8779A4" w14:textId="77777777" w:rsidTr="00D97860">
        <w:tc>
          <w:tcPr>
            <w:tcW w:w="4986" w:type="dxa"/>
            <w:shd w:val="clear" w:color="auto" w:fill="F8E9EA"/>
          </w:tcPr>
          <w:p w14:paraId="6804DF6C" w14:textId="77777777" w:rsidR="009F4137" w:rsidRPr="00D97860" w:rsidRDefault="009F4137" w:rsidP="00D97860">
            <w:r w:rsidRPr="00D97860">
              <w:t>Veld</w:t>
            </w:r>
          </w:p>
        </w:tc>
        <w:tc>
          <w:tcPr>
            <w:tcW w:w="4986" w:type="dxa"/>
            <w:shd w:val="clear" w:color="auto" w:fill="F8E9EA"/>
          </w:tcPr>
          <w:p w14:paraId="1DFC1392" w14:textId="77777777" w:rsidR="009F4137" w:rsidRPr="00D97860" w:rsidRDefault="009F4137" w:rsidP="00D97860">
            <w:r w:rsidRPr="00D97860">
              <w:t>Inhoud</w:t>
            </w:r>
          </w:p>
        </w:tc>
      </w:tr>
      <w:tr w:rsidR="009F4137" w14:paraId="6EA9F01B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A526BDB" w14:textId="77777777" w:rsidR="009F4137" w:rsidRDefault="009F4137" w:rsidP="00D97860">
            <w:pPr>
              <w:pStyle w:val="BodyText"/>
            </w:pPr>
            <w:r>
              <w:t>Tijd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700A43F" w14:textId="77777777" w:rsidR="009F4137" w:rsidRDefault="009F4137" w:rsidP="00D97860">
            <w:pPr>
              <w:pStyle w:val="BodyText"/>
            </w:pPr>
            <w:r>
              <w:t>10 min</w:t>
            </w:r>
          </w:p>
        </w:tc>
      </w:tr>
      <w:tr w:rsidR="009F4137" w:rsidRPr="009A118E" w14:paraId="6C3FDE09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86D3951" w14:textId="77777777" w:rsidR="009F4137" w:rsidRDefault="009F4137" w:rsidP="00D97860">
            <w:pPr>
              <w:pStyle w:val="BodyText"/>
            </w:pPr>
            <w:r>
              <w:t>Doel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13C957E" w14:textId="77777777" w:rsidR="009F4137" w:rsidRPr="009A118E" w:rsidRDefault="009F4137" w:rsidP="00D97860">
            <w:pPr>
              <w:pStyle w:val="BodyText"/>
            </w:pPr>
            <w:r w:rsidRPr="009A118E">
              <w:t>Een gedeelde startdefinitie en succescriteria verzamelen; energie in de groep krijgen.</w:t>
            </w:r>
          </w:p>
        </w:tc>
      </w:tr>
      <w:tr w:rsidR="009F4137" w14:paraId="47DB0664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935E23F" w14:textId="77777777" w:rsidR="009F4137" w:rsidRDefault="009F4137" w:rsidP="00D97860">
            <w:pPr>
              <w:pStyle w:val="BodyText"/>
            </w:pPr>
            <w:r>
              <w:t>Werkvorm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3358924" w14:textId="77777777" w:rsidR="009F4137" w:rsidRDefault="009F4137" w:rsidP="00D97860">
            <w:pPr>
              <w:pStyle w:val="BodyText"/>
            </w:pPr>
            <w:r>
              <w:t xml:space="preserve">Post-its + korte </w:t>
            </w:r>
            <w:proofErr w:type="spellStart"/>
            <w:r>
              <w:t>framing</w:t>
            </w:r>
            <w:proofErr w:type="spellEnd"/>
            <w:r>
              <w:t>; clusteren op 2–3 thema’s.</w:t>
            </w:r>
          </w:p>
        </w:tc>
      </w:tr>
      <w:tr w:rsidR="009F4137" w:rsidRPr="009A118E" w14:paraId="040B3DE3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890FBC7" w14:textId="77777777" w:rsidR="009F4137" w:rsidRDefault="009F4137" w:rsidP="00D97860">
            <w:pPr>
              <w:pStyle w:val="BodyText"/>
            </w:pPr>
            <w:r>
              <w:t>Instructie aan deelnemers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D17C5C7" w14:textId="77777777" w:rsidR="009F4137" w:rsidRPr="009A118E" w:rsidRDefault="009F4137" w:rsidP="00D97860">
            <w:pPr>
              <w:pStyle w:val="BodyText"/>
            </w:pPr>
            <w:r w:rsidRPr="009A118E">
              <w:t xml:space="preserve">Schrijf 2 post-its: (1) ‘Ik stel vast als…’ </w:t>
            </w:r>
            <w:r>
              <w:t xml:space="preserve">(2) ‘Ik vertrouw een resultaat als…’. </w:t>
            </w:r>
            <w:r w:rsidRPr="009A118E">
              <w:t>Plak ze op het bord. We clusteren en kiezen samen de belangrijkste woorden.</w:t>
            </w:r>
          </w:p>
        </w:tc>
      </w:tr>
      <w:tr w:rsidR="009F4137" w14:paraId="4E291F4B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E51D1BB" w14:textId="77777777" w:rsidR="009F4137" w:rsidRDefault="009F4137" w:rsidP="00D97860">
            <w:pPr>
              <w:pStyle w:val="BodyText"/>
            </w:pPr>
            <w:r>
              <w:t>Trainer zegt (voorbeeldtekst)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3E7C979" w14:textId="77777777" w:rsidR="009F4137" w:rsidRDefault="009F4137" w:rsidP="00D97860">
            <w:pPr>
              <w:pStyle w:val="BodyText"/>
            </w:pPr>
            <w:r w:rsidRPr="009A118E">
              <w:t xml:space="preserve">“Vandaag ontwerpen we onze manier van vaststellen: wanneer is een resultaat </w:t>
            </w:r>
            <w:proofErr w:type="spellStart"/>
            <w:r w:rsidRPr="009A118E">
              <w:t>vaststelbaar</w:t>
            </w:r>
            <w:proofErr w:type="spellEnd"/>
            <w:r w:rsidRPr="009A118E">
              <w:t xml:space="preserve">, wie doet welke check, en hoe leggen we bewijs vast. </w:t>
            </w:r>
            <w:r>
              <w:t>We focussen op controleerbaarheid en uitzonderingen strak regelen.”</w:t>
            </w:r>
          </w:p>
        </w:tc>
      </w:tr>
      <w:tr w:rsidR="009F4137" w14:paraId="5C11221C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AA24F26" w14:textId="77777777" w:rsidR="009F4137" w:rsidRDefault="009F4137" w:rsidP="00D97860">
            <w:pPr>
              <w:pStyle w:val="BodyText"/>
            </w:pPr>
            <w:r>
              <w:t>Benodigdheden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FC3228B" w14:textId="77777777" w:rsidR="009F4137" w:rsidRDefault="009F4137" w:rsidP="00D97860">
            <w:pPr>
              <w:pStyle w:val="BodyText"/>
            </w:pPr>
            <w:r>
              <w:t>Timer, post-its, stiften, canvassen (bijlage)</w:t>
            </w:r>
          </w:p>
        </w:tc>
      </w:tr>
      <w:tr w:rsidR="009F4137" w:rsidRPr="009A118E" w14:paraId="46735B08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856706E" w14:textId="77777777" w:rsidR="009F4137" w:rsidRDefault="009F4137" w:rsidP="00D97860">
            <w:pPr>
              <w:pStyle w:val="BodyText"/>
            </w:pPr>
            <w:proofErr w:type="gramStart"/>
            <w:r>
              <w:t>Tips /</w:t>
            </w:r>
            <w:proofErr w:type="gramEnd"/>
            <w:r>
              <w:t xml:space="preserve"> varianten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723E0C9" w14:textId="77777777" w:rsidR="009F4137" w:rsidRPr="009A118E" w:rsidRDefault="009F4137" w:rsidP="00D97860">
            <w:pPr>
              <w:pStyle w:val="BodyText"/>
            </w:pPr>
            <w:r w:rsidRPr="009A118E">
              <w:t>Variant: laat deelnemers 1 frustratiepunt noemen (1 zin). Gebruik dit later bij ‘Uitzonderingen &amp; herstel’.</w:t>
            </w:r>
          </w:p>
        </w:tc>
      </w:tr>
    </w:tbl>
    <w:p w14:paraId="52781DD8" w14:textId="35B54F8E" w:rsidR="009F4137" w:rsidRPr="00D97860" w:rsidRDefault="009F4137" w:rsidP="00D97860">
      <w:pPr>
        <w:pStyle w:val="Heading2"/>
      </w:pPr>
      <w:r w:rsidRPr="00D97860">
        <w:t xml:space="preserve">Studio Sprint 1 – </w:t>
      </w:r>
      <w:proofErr w:type="spellStart"/>
      <w:r w:rsidRPr="00D97860">
        <w:t>Vaststelbaar</w:t>
      </w:r>
      <w:proofErr w:type="spellEnd"/>
      <w:r w:rsidRPr="00D97860">
        <w:t xml:space="preserve"> of niet?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4309"/>
        <w:gridCol w:w="4319"/>
      </w:tblGrid>
      <w:tr w:rsidR="009F4137" w14:paraId="76F8C401" w14:textId="77777777" w:rsidTr="00D97860">
        <w:tc>
          <w:tcPr>
            <w:tcW w:w="4986" w:type="dxa"/>
            <w:shd w:val="clear" w:color="auto" w:fill="F8E9EA"/>
          </w:tcPr>
          <w:p w14:paraId="651DBC6F" w14:textId="77777777" w:rsidR="009F4137" w:rsidRPr="00D97860" w:rsidRDefault="009F4137" w:rsidP="00D97860">
            <w:r w:rsidRPr="00D97860">
              <w:t>Veld</w:t>
            </w:r>
          </w:p>
        </w:tc>
        <w:tc>
          <w:tcPr>
            <w:tcW w:w="4986" w:type="dxa"/>
            <w:shd w:val="clear" w:color="auto" w:fill="F8E9EA"/>
          </w:tcPr>
          <w:p w14:paraId="40D2EDC7" w14:textId="77777777" w:rsidR="009F4137" w:rsidRPr="00D97860" w:rsidRDefault="009F4137" w:rsidP="00D97860">
            <w:r w:rsidRPr="00D97860">
              <w:t>Inhoud</w:t>
            </w:r>
          </w:p>
        </w:tc>
      </w:tr>
      <w:tr w:rsidR="009F4137" w14:paraId="649BD217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0845CF7" w14:textId="77777777" w:rsidR="009F4137" w:rsidRDefault="009F4137" w:rsidP="00D97860">
            <w:pPr>
              <w:pStyle w:val="BodyText"/>
            </w:pPr>
            <w:r>
              <w:t>Tijd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0EF3A49" w14:textId="77777777" w:rsidR="009F4137" w:rsidRDefault="009F4137" w:rsidP="00D97860">
            <w:pPr>
              <w:pStyle w:val="BodyText"/>
            </w:pPr>
            <w:r>
              <w:t>20 min</w:t>
            </w:r>
          </w:p>
        </w:tc>
      </w:tr>
      <w:tr w:rsidR="009F4137" w:rsidRPr="009A118E" w14:paraId="3D5D7D9E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8D7B8D0" w14:textId="77777777" w:rsidR="009F4137" w:rsidRDefault="009F4137" w:rsidP="00D97860">
            <w:pPr>
              <w:pStyle w:val="BodyText"/>
            </w:pPr>
            <w:r>
              <w:t>Doel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6D9D217" w14:textId="77777777" w:rsidR="009F4137" w:rsidRPr="009A118E" w:rsidRDefault="009F4137" w:rsidP="00D97860">
            <w:pPr>
              <w:pStyle w:val="BodyText"/>
            </w:pPr>
            <w:r w:rsidRPr="009A118E">
              <w:t>Denken in voorwaarden voor vaststellen, met herkenbare situaties.</w:t>
            </w:r>
          </w:p>
        </w:tc>
      </w:tr>
      <w:tr w:rsidR="009F4137" w14:paraId="0FC77813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6A8F841" w14:textId="77777777" w:rsidR="009F4137" w:rsidRDefault="009F4137" w:rsidP="00D97860">
            <w:pPr>
              <w:pStyle w:val="BodyText"/>
            </w:pPr>
            <w:r>
              <w:t>Werkvorm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B48B7FE" w14:textId="77777777" w:rsidR="009F4137" w:rsidRDefault="009F4137" w:rsidP="00D97860">
            <w:pPr>
              <w:pStyle w:val="BodyText"/>
            </w:pPr>
            <w:r>
              <w:t xml:space="preserve">Case </w:t>
            </w:r>
            <w:proofErr w:type="spellStart"/>
            <w:r>
              <w:t>carousel</w:t>
            </w:r>
            <w:proofErr w:type="spellEnd"/>
            <w:r>
              <w:t xml:space="preserve"> in 2–3 groepen.</w:t>
            </w:r>
          </w:p>
        </w:tc>
      </w:tr>
      <w:tr w:rsidR="009F4137" w14:paraId="61632077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2561A7C" w14:textId="77777777" w:rsidR="009F4137" w:rsidRDefault="009F4137" w:rsidP="00D97860">
            <w:pPr>
              <w:pStyle w:val="BodyText"/>
            </w:pPr>
            <w:r>
              <w:lastRenderedPageBreak/>
              <w:t>Instructie aan deelnemers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C42FFFB" w14:textId="77777777" w:rsidR="009F4137" w:rsidRDefault="009F4137" w:rsidP="00D97860">
            <w:pPr>
              <w:pStyle w:val="BodyText"/>
            </w:pPr>
            <w:r w:rsidRPr="009A118E">
              <w:t xml:space="preserve">Per casus: (1) </w:t>
            </w:r>
            <w:proofErr w:type="spellStart"/>
            <w:r w:rsidRPr="009A118E">
              <w:t>Vaststelbaar</w:t>
            </w:r>
            <w:proofErr w:type="spellEnd"/>
            <w:r w:rsidRPr="009A118E">
              <w:t xml:space="preserve"> ja/nee, (2) wat ontbreekt, (3) structurele maatregel. </w:t>
            </w:r>
            <w:r>
              <w:t>Noteer in het Vaststel-check Canvas.</w:t>
            </w:r>
          </w:p>
        </w:tc>
      </w:tr>
      <w:tr w:rsidR="009F4137" w14:paraId="6E4CC90B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2E15ECE" w14:textId="77777777" w:rsidR="009F4137" w:rsidRDefault="009F4137" w:rsidP="00D97860">
            <w:pPr>
              <w:pStyle w:val="BodyText"/>
            </w:pPr>
            <w:r>
              <w:t>Trainer zegt (voorbeeldtekst)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AFEDC0E" w14:textId="77777777" w:rsidR="009F4137" w:rsidRDefault="009F4137" w:rsidP="00D97860">
            <w:pPr>
              <w:pStyle w:val="BodyText"/>
            </w:pPr>
            <w:r w:rsidRPr="009A118E">
              <w:t xml:space="preserve">“Behandel de casus alsof je vandaag moet besluiten. Als je ‘nee’ zegt: welke voorwaarde ontbreekt? </w:t>
            </w:r>
            <w:r>
              <w:t>Denk aan versie, rol/bevoegdheid, log/incident, bewijsstuk, termijn.”</w:t>
            </w:r>
          </w:p>
        </w:tc>
      </w:tr>
      <w:tr w:rsidR="009F4137" w14:paraId="22224306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2C9A189" w14:textId="77777777" w:rsidR="009F4137" w:rsidRDefault="009F4137" w:rsidP="00D97860">
            <w:pPr>
              <w:pStyle w:val="BodyText"/>
            </w:pPr>
            <w:r>
              <w:t>Benodigdheden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C46C5E1" w14:textId="77777777" w:rsidR="009F4137" w:rsidRDefault="009F4137" w:rsidP="00D97860">
            <w:pPr>
              <w:pStyle w:val="BodyText"/>
            </w:pPr>
            <w:r>
              <w:t>Timer, post-its, stiften, canvassen (bijlage)</w:t>
            </w:r>
          </w:p>
        </w:tc>
      </w:tr>
      <w:tr w:rsidR="009F4137" w:rsidRPr="009A118E" w14:paraId="2FEB304A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7720171" w14:textId="77777777" w:rsidR="009F4137" w:rsidRDefault="009F4137" w:rsidP="00D97860">
            <w:pPr>
              <w:pStyle w:val="BodyText"/>
            </w:pPr>
            <w:proofErr w:type="gramStart"/>
            <w:r>
              <w:t>Tips /</w:t>
            </w:r>
            <w:proofErr w:type="gramEnd"/>
            <w:r>
              <w:t xml:space="preserve"> varianten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BAE11BD" w14:textId="77777777" w:rsidR="009F4137" w:rsidRPr="009A118E" w:rsidRDefault="009F4137" w:rsidP="00D97860">
            <w:pPr>
              <w:pStyle w:val="BodyText"/>
            </w:pPr>
            <w:r w:rsidRPr="009A118E">
              <w:t>Tip: kies 4 casussen die passen bij jullie praktijk. Hou het tempo hoog; in Sprint 2 maken we het beleid en de werkwijze.</w:t>
            </w:r>
          </w:p>
        </w:tc>
      </w:tr>
    </w:tbl>
    <w:p w14:paraId="6CA85C4C" w14:textId="3C253199" w:rsidR="009F4137" w:rsidRPr="00D97860" w:rsidRDefault="009F4137" w:rsidP="00D97860">
      <w:pPr>
        <w:pStyle w:val="Heading2"/>
      </w:pPr>
      <w:r w:rsidRPr="00D97860">
        <w:t>Studio Sprint 2 – 4 hoeken (Norm, Rollen, Controle, Uitzonderingen)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4294"/>
        <w:gridCol w:w="4334"/>
      </w:tblGrid>
      <w:tr w:rsidR="009F4137" w14:paraId="22EF0B1F" w14:textId="77777777" w:rsidTr="00D97860">
        <w:tc>
          <w:tcPr>
            <w:tcW w:w="4986" w:type="dxa"/>
            <w:shd w:val="clear" w:color="auto" w:fill="F8E9EA"/>
          </w:tcPr>
          <w:p w14:paraId="11E9D283" w14:textId="77777777" w:rsidR="009F4137" w:rsidRPr="00D97860" w:rsidRDefault="009F4137" w:rsidP="00D97860">
            <w:r w:rsidRPr="00D97860">
              <w:t>Veld</w:t>
            </w:r>
          </w:p>
        </w:tc>
        <w:tc>
          <w:tcPr>
            <w:tcW w:w="4986" w:type="dxa"/>
            <w:shd w:val="clear" w:color="auto" w:fill="F8E9EA"/>
          </w:tcPr>
          <w:p w14:paraId="523DABA7" w14:textId="77777777" w:rsidR="009F4137" w:rsidRPr="00D97860" w:rsidRDefault="009F4137" w:rsidP="00D97860">
            <w:r w:rsidRPr="00D97860">
              <w:t>Inhoud</w:t>
            </w:r>
          </w:p>
        </w:tc>
      </w:tr>
      <w:tr w:rsidR="009F4137" w14:paraId="6BD05891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78A7BDA" w14:textId="77777777" w:rsidR="009F4137" w:rsidRPr="00D97860" w:rsidRDefault="009F4137" w:rsidP="00D97860">
            <w:pPr>
              <w:pStyle w:val="BodyText"/>
            </w:pPr>
            <w:r w:rsidRPr="00D97860">
              <w:t>Tijd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6BE4100" w14:textId="77777777" w:rsidR="009F4137" w:rsidRPr="00D97860" w:rsidRDefault="009F4137" w:rsidP="00D97860">
            <w:pPr>
              <w:pStyle w:val="BodyText"/>
            </w:pPr>
            <w:r w:rsidRPr="00D97860">
              <w:t>30 min</w:t>
            </w:r>
          </w:p>
        </w:tc>
      </w:tr>
      <w:tr w:rsidR="009F4137" w:rsidRPr="009A118E" w14:paraId="20DDF3E2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2E29C07" w14:textId="77777777" w:rsidR="009F4137" w:rsidRPr="00D97860" w:rsidRDefault="009F4137" w:rsidP="00D97860">
            <w:pPr>
              <w:pStyle w:val="BodyText"/>
            </w:pPr>
            <w:r w:rsidRPr="00D97860">
              <w:t>Doel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A887ADB" w14:textId="77777777" w:rsidR="009F4137" w:rsidRPr="00D97860" w:rsidRDefault="009F4137" w:rsidP="00D97860">
            <w:pPr>
              <w:pStyle w:val="BodyText"/>
            </w:pPr>
            <w:r w:rsidRPr="00D97860">
              <w:t>Beleidskeuzes en werkafspraken ontwerpen die kwaliteit van vaststellen borgen.</w:t>
            </w:r>
          </w:p>
        </w:tc>
      </w:tr>
      <w:tr w:rsidR="009F4137" w:rsidRPr="009A118E" w14:paraId="68B114D7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DE1F426" w14:textId="77777777" w:rsidR="009F4137" w:rsidRPr="00D97860" w:rsidRDefault="009F4137" w:rsidP="00D97860">
            <w:pPr>
              <w:pStyle w:val="BodyText"/>
            </w:pPr>
            <w:r w:rsidRPr="00D97860">
              <w:t>Werkvorm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06047D8" w14:textId="77777777" w:rsidR="009F4137" w:rsidRPr="00D97860" w:rsidRDefault="009F4137" w:rsidP="00D97860">
            <w:pPr>
              <w:pStyle w:val="BodyText"/>
            </w:pPr>
            <w:r w:rsidRPr="00D97860">
              <w:t>Timer-rotatie: 7–8 min per hoek. Iedere groep vult aan op wat er al staat.</w:t>
            </w:r>
          </w:p>
        </w:tc>
      </w:tr>
      <w:tr w:rsidR="009F4137" w:rsidRPr="009A118E" w14:paraId="1E1653AB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C79611B" w14:textId="77777777" w:rsidR="009F4137" w:rsidRPr="00D97860" w:rsidRDefault="009F4137" w:rsidP="00D97860">
            <w:pPr>
              <w:pStyle w:val="BodyText"/>
            </w:pPr>
            <w:r w:rsidRPr="00D97860">
              <w:t>Instructie aan deelnemers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78F4352" w14:textId="77777777" w:rsidR="009F4137" w:rsidRPr="00D97860" w:rsidRDefault="009F4137" w:rsidP="00D97860">
            <w:pPr>
              <w:pStyle w:val="BodyText"/>
            </w:pPr>
            <w:r w:rsidRPr="00D97860">
              <w:t xml:space="preserve">Loop met je groep langs 4 hoeken en vul per hoek het canvas in. Schrijf kort en </w:t>
            </w:r>
            <w:proofErr w:type="spellStart"/>
            <w:r w:rsidRPr="00D97860">
              <w:t>beslisbaar</w:t>
            </w:r>
            <w:proofErr w:type="spellEnd"/>
            <w:r w:rsidRPr="00D97860">
              <w:t xml:space="preserve"> (max 5 </w:t>
            </w:r>
            <w:proofErr w:type="spellStart"/>
            <w:r w:rsidRPr="00D97860">
              <w:t>bullets</w:t>
            </w:r>
            <w:proofErr w:type="spellEnd"/>
            <w:r w:rsidRPr="00D97860">
              <w:t>).</w:t>
            </w:r>
          </w:p>
        </w:tc>
      </w:tr>
      <w:tr w:rsidR="009F4137" w:rsidRPr="009A118E" w14:paraId="681B7F4E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9948769" w14:textId="77777777" w:rsidR="009F4137" w:rsidRPr="00D97860" w:rsidRDefault="009F4137" w:rsidP="00D97860">
            <w:pPr>
              <w:pStyle w:val="BodyText"/>
            </w:pPr>
            <w:r w:rsidRPr="00D97860">
              <w:t>Trainer zegt (voorbeeldtekst)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21B9B24" w14:textId="77777777" w:rsidR="009F4137" w:rsidRPr="00D97860" w:rsidRDefault="009F4137" w:rsidP="00D97860">
            <w:pPr>
              <w:pStyle w:val="BodyText"/>
            </w:pPr>
            <w:r w:rsidRPr="00D97860">
              <w:t xml:space="preserve">“Schrijf </w:t>
            </w:r>
            <w:proofErr w:type="spellStart"/>
            <w:r w:rsidRPr="00D97860">
              <w:t>beslisbaar</w:t>
            </w:r>
            <w:proofErr w:type="spellEnd"/>
            <w:r w:rsidRPr="00D97860">
              <w:t>: ‘wij doen X’ en ‘we accepteren Y niet’. Zet er meteen bij: hoe controleren we dit, en wie is eigenaar.”</w:t>
            </w:r>
          </w:p>
        </w:tc>
      </w:tr>
      <w:tr w:rsidR="009F4137" w14:paraId="5F2681A7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1EFBB44" w14:textId="77777777" w:rsidR="009F4137" w:rsidRPr="00D97860" w:rsidRDefault="009F4137" w:rsidP="00D97860">
            <w:pPr>
              <w:pStyle w:val="BodyText"/>
            </w:pPr>
            <w:r w:rsidRPr="00D97860">
              <w:t>Benodigdheden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4EFD0B4" w14:textId="77777777" w:rsidR="009F4137" w:rsidRPr="00D97860" w:rsidRDefault="009F4137" w:rsidP="00D97860">
            <w:pPr>
              <w:pStyle w:val="BodyText"/>
            </w:pPr>
            <w:r w:rsidRPr="00D97860">
              <w:t>Timer, post-its, stiften, canvassen (bijlage)</w:t>
            </w:r>
          </w:p>
        </w:tc>
      </w:tr>
      <w:tr w:rsidR="009F4137" w:rsidRPr="009A118E" w14:paraId="368C7283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348C29A" w14:textId="77777777" w:rsidR="009F4137" w:rsidRPr="00D97860" w:rsidRDefault="009F4137" w:rsidP="00D97860">
            <w:pPr>
              <w:pStyle w:val="BodyText"/>
            </w:pPr>
            <w:proofErr w:type="gramStart"/>
            <w:r w:rsidRPr="00D97860">
              <w:t>Tips /</w:t>
            </w:r>
            <w:proofErr w:type="gramEnd"/>
            <w:r w:rsidRPr="00D97860">
              <w:t xml:space="preserve"> varianten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95E6D1A" w14:textId="77777777" w:rsidR="009F4137" w:rsidRPr="00D97860" w:rsidRDefault="009F4137" w:rsidP="00D97860">
            <w:pPr>
              <w:pStyle w:val="BodyText"/>
            </w:pPr>
            <w:r w:rsidRPr="00D97860">
              <w:t>Variant (2 uur): geef elke hoek 10 min en laat één groep ‘</w:t>
            </w:r>
            <w:proofErr w:type="spellStart"/>
            <w:r w:rsidRPr="00D97860">
              <w:t>consistency</w:t>
            </w:r>
            <w:proofErr w:type="spellEnd"/>
            <w:r w:rsidRPr="00D97860">
              <w:t xml:space="preserve"> check’ doen op tegenstrijdigheden tussen de hoeken.</w:t>
            </w:r>
          </w:p>
        </w:tc>
      </w:tr>
    </w:tbl>
    <w:p w14:paraId="4511CD01" w14:textId="214040BD" w:rsidR="009F4137" w:rsidRPr="00D97860" w:rsidRDefault="009F4137" w:rsidP="00D97860">
      <w:pPr>
        <w:pStyle w:val="Heading2"/>
      </w:pPr>
      <w:r w:rsidRPr="00D97860">
        <w:lastRenderedPageBreak/>
        <w:t xml:space="preserve">Studio Sprint 3 – Redactie-tafel </w:t>
      </w:r>
      <w:r w:rsidR="00D97860">
        <w:t>(</w:t>
      </w:r>
      <w:r w:rsidRPr="00D97860">
        <w:t>Reglement/Handboek/Werkwijze)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4317"/>
        <w:gridCol w:w="4311"/>
      </w:tblGrid>
      <w:tr w:rsidR="009F4137" w14:paraId="394084A6" w14:textId="77777777" w:rsidTr="00D97860">
        <w:tc>
          <w:tcPr>
            <w:tcW w:w="4986" w:type="dxa"/>
            <w:shd w:val="clear" w:color="auto" w:fill="F8E9EA"/>
          </w:tcPr>
          <w:p w14:paraId="56F268CB" w14:textId="77777777" w:rsidR="009F4137" w:rsidRPr="00D97860" w:rsidRDefault="009F4137" w:rsidP="00D97860">
            <w:r w:rsidRPr="00D97860">
              <w:t>Veld</w:t>
            </w:r>
          </w:p>
        </w:tc>
        <w:tc>
          <w:tcPr>
            <w:tcW w:w="4986" w:type="dxa"/>
            <w:shd w:val="clear" w:color="auto" w:fill="F8E9EA"/>
          </w:tcPr>
          <w:p w14:paraId="2CAB0DE3" w14:textId="77777777" w:rsidR="009F4137" w:rsidRPr="00D97860" w:rsidRDefault="009F4137" w:rsidP="00D97860">
            <w:r w:rsidRPr="00D97860">
              <w:t>Inhoud</w:t>
            </w:r>
          </w:p>
        </w:tc>
      </w:tr>
      <w:tr w:rsidR="009F4137" w14:paraId="12B51DA3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B2D9D35" w14:textId="77777777" w:rsidR="009F4137" w:rsidRPr="00D97860" w:rsidRDefault="009F4137" w:rsidP="00D97860">
            <w:pPr>
              <w:pStyle w:val="BodyText"/>
            </w:pPr>
            <w:r w:rsidRPr="00D97860">
              <w:t>Tijd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FF4F058" w14:textId="77777777" w:rsidR="009F4137" w:rsidRPr="00D97860" w:rsidRDefault="009F4137" w:rsidP="00D97860">
            <w:pPr>
              <w:pStyle w:val="BodyText"/>
            </w:pPr>
            <w:r w:rsidRPr="00D97860">
              <w:t>20 min</w:t>
            </w:r>
          </w:p>
        </w:tc>
      </w:tr>
      <w:tr w:rsidR="009F4137" w:rsidRPr="009A118E" w14:paraId="4A684867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93EBC7F" w14:textId="77777777" w:rsidR="009F4137" w:rsidRPr="00D97860" w:rsidRDefault="009F4137" w:rsidP="00D97860">
            <w:pPr>
              <w:pStyle w:val="BodyText"/>
            </w:pPr>
            <w:r w:rsidRPr="00D97860">
              <w:t>Doel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6D23C84" w14:textId="77777777" w:rsidR="009F4137" w:rsidRPr="00D97860" w:rsidRDefault="009F4137" w:rsidP="00D97860">
            <w:pPr>
              <w:pStyle w:val="BodyText"/>
            </w:pPr>
            <w:r w:rsidRPr="00D97860">
              <w:t>Studio-output vertalen naar concrete tekstwijzigingen en acties.</w:t>
            </w:r>
          </w:p>
        </w:tc>
      </w:tr>
      <w:tr w:rsidR="009F4137" w:rsidRPr="009A118E" w14:paraId="748EA362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DAE76F4" w14:textId="77777777" w:rsidR="009F4137" w:rsidRPr="00D97860" w:rsidRDefault="009F4137" w:rsidP="00D97860">
            <w:pPr>
              <w:pStyle w:val="BodyText"/>
            </w:pPr>
            <w:r w:rsidRPr="00D97860">
              <w:t>Werkvorm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91638D2" w14:textId="77777777" w:rsidR="009F4137" w:rsidRPr="00D97860" w:rsidRDefault="009F4137" w:rsidP="00D97860">
            <w:pPr>
              <w:pStyle w:val="BodyText"/>
            </w:pPr>
            <w:r w:rsidRPr="00D97860">
              <w:t>Redactie-tafel met 3 posters: Reglement, Handboek, Werkwijze.</w:t>
            </w:r>
          </w:p>
        </w:tc>
      </w:tr>
      <w:tr w:rsidR="009F4137" w:rsidRPr="009A118E" w14:paraId="2E3F23FF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F1ED14D" w14:textId="77777777" w:rsidR="009F4137" w:rsidRPr="00D97860" w:rsidRDefault="009F4137" w:rsidP="00D97860">
            <w:pPr>
              <w:pStyle w:val="BodyText"/>
            </w:pPr>
            <w:r w:rsidRPr="00D97860">
              <w:t>Instructie aan deelnemers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C50439F" w14:textId="77777777" w:rsidR="009F4137" w:rsidRPr="00D97860" w:rsidRDefault="009F4137" w:rsidP="00D97860">
            <w:pPr>
              <w:pStyle w:val="BodyText"/>
            </w:pPr>
            <w:r w:rsidRPr="00D97860">
              <w:t>Vul per poster: Toevoegen, Aanpassen, Schrappen, Bewijslast. Geef elke wijziging een prioriteit P1/P2.</w:t>
            </w:r>
          </w:p>
        </w:tc>
      </w:tr>
      <w:tr w:rsidR="009F4137" w:rsidRPr="009A118E" w14:paraId="61D5E791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754C36E" w14:textId="77777777" w:rsidR="009F4137" w:rsidRPr="00D97860" w:rsidRDefault="009F4137" w:rsidP="00D97860">
            <w:pPr>
              <w:pStyle w:val="BodyText"/>
            </w:pPr>
            <w:r w:rsidRPr="00D97860">
              <w:t>Trainer zegt (voorbeeldtekst)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9DA2BFA" w14:textId="77777777" w:rsidR="009F4137" w:rsidRPr="00D97860" w:rsidRDefault="009F4137" w:rsidP="00D97860">
            <w:pPr>
              <w:pStyle w:val="BodyText"/>
            </w:pPr>
            <w:r w:rsidRPr="00D97860">
              <w:t xml:space="preserve">“Schrijf niet te lang: één regel per wijziging. We willen een concrete </w:t>
            </w:r>
            <w:proofErr w:type="spellStart"/>
            <w:r w:rsidRPr="00D97860">
              <w:t>to</w:t>
            </w:r>
            <w:proofErr w:type="spellEnd"/>
            <w:r w:rsidRPr="00D97860">
              <w:t>-do lijst waarmee iemand morgen tekst kan aanpassen.”</w:t>
            </w:r>
          </w:p>
        </w:tc>
      </w:tr>
      <w:tr w:rsidR="009F4137" w14:paraId="72B01C00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6218608" w14:textId="77777777" w:rsidR="009F4137" w:rsidRPr="00D97860" w:rsidRDefault="009F4137" w:rsidP="00D97860">
            <w:pPr>
              <w:pStyle w:val="BodyText"/>
            </w:pPr>
            <w:r w:rsidRPr="00D97860">
              <w:t>Benodigdheden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F1FD160" w14:textId="77777777" w:rsidR="009F4137" w:rsidRPr="00D97860" w:rsidRDefault="009F4137" w:rsidP="00D97860">
            <w:pPr>
              <w:pStyle w:val="BodyText"/>
            </w:pPr>
            <w:r w:rsidRPr="00D97860">
              <w:t>Timer, post-its, stiften, canvassen (bijlage)</w:t>
            </w:r>
          </w:p>
        </w:tc>
      </w:tr>
      <w:tr w:rsidR="009F4137" w:rsidRPr="009A118E" w14:paraId="4E7F8EF0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92F1AD1" w14:textId="77777777" w:rsidR="009F4137" w:rsidRPr="00D97860" w:rsidRDefault="009F4137" w:rsidP="00D97860">
            <w:pPr>
              <w:pStyle w:val="BodyText"/>
            </w:pPr>
            <w:proofErr w:type="gramStart"/>
            <w:r w:rsidRPr="00D97860">
              <w:t>Tips /</w:t>
            </w:r>
            <w:proofErr w:type="gramEnd"/>
            <w:r w:rsidRPr="00D97860">
              <w:t xml:space="preserve"> varianten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F24B6A4" w14:textId="77777777" w:rsidR="009F4137" w:rsidRPr="00D97860" w:rsidRDefault="009F4137" w:rsidP="00D97860">
            <w:pPr>
              <w:pStyle w:val="BodyText"/>
            </w:pPr>
            <w:r w:rsidRPr="00D97860">
              <w:t>Tip: laat de secretaris eindredactie doen en na afloop het wijzigingslog invullen (bijlage).</w:t>
            </w:r>
          </w:p>
        </w:tc>
      </w:tr>
    </w:tbl>
    <w:p w14:paraId="0E9B7378" w14:textId="15BF016E" w:rsidR="009F4137" w:rsidRPr="00D97860" w:rsidRDefault="009F4137" w:rsidP="00D97860">
      <w:pPr>
        <w:pStyle w:val="Heading2"/>
      </w:pPr>
      <w:r w:rsidRPr="00D97860">
        <w:t>Afsluiting – 3 niet-onderhandelbare waarborgen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4239"/>
        <w:gridCol w:w="4389"/>
      </w:tblGrid>
      <w:tr w:rsidR="009F4137" w14:paraId="69F4B878" w14:textId="77777777" w:rsidTr="00D97860">
        <w:tc>
          <w:tcPr>
            <w:tcW w:w="4986" w:type="dxa"/>
            <w:shd w:val="clear" w:color="auto" w:fill="F8E9EA"/>
          </w:tcPr>
          <w:p w14:paraId="7CA973BE" w14:textId="77777777" w:rsidR="009F4137" w:rsidRPr="00D97860" w:rsidRDefault="009F4137" w:rsidP="00D97860">
            <w:r w:rsidRPr="00D97860">
              <w:t>Veld</w:t>
            </w:r>
          </w:p>
        </w:tc>
        <w:tc>
          <w:tcPr>
            <w:tcW w:w="4986" w:type="dxa"/>
            <w:shd w:val="clear" w:color="auto" w:fill="F8E9EA"/>
          </w:tcPr>
          <w:p w14:paraId="0BCA4639" w14:textId="77777777" w:rsidR="009F4137" w:rsidRPr="00D97860" w:rsidRDefault="009F4137" w:rsidP="00D97860">
            <w:r w:rsidRPr="00D97860">
              <w:t>Inhoud</w:t>
            </w:r>
          </w:p>
        </w:tc>
      </w:tr>
      <w:tr w:rsidR="009F4137" w14:paraId="4A19B1D9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C55C389" w14:textId="77777777" w:rsidR="009F4137" w:rsidRPr="00D97860" w:rsidRDefault="009F4137" w:rsidP="00D97860">
            <w:pPr>
              <w:pStyle w:val="BodyText"/>
            </w:pPr>
            <w:r w:rsidRPr="00D97860">
              <w:t>Tijd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13B46D9" w14:textId="77777777" w:rsidR="009F4137" w:rsidRPr="00D97860" w:rsidRDefault="009F4137" w:rsidP="00D97860">
            <w:pPr>
              <w:pStyle w:val="BodyText"/>
            </w:pPr>
            <w:r w:rsidRPr="00D97860">
              <w:t>10 min</w:t>
            </w:r>
          </w:p>
        </w:tc>
      </w:tr>
      <w:tr w:rsidR="009F4137" w14:paraId="15A0725F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6C8A274" w14:textId="77777777" w:rsidR="009F4137" w:rsidRPr="00D97860" w:rsidRDefault="009F4137" w:rsidP="00D97860">
            <w:pPr>
              <w:pStyle w:val="BodyText"/>
            </w:pPr>
            <w:r w:rsidRPr="00D97860">
              <w:t>Doel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A0D2710" w14:textId="77777777" w:rsidR="009F4137" w:rsidRPr="00D97860" w:rsidRDefault="009F4137" w:rsidP="00D97860">
            <w:pPr>
              <w:pStyle w:val="BodyText"/>
            </w:pPr>
            <w:r w:rsidRPr="00D97860">
              <w:t>Prioriteren, eigenaarschap, volgende stap.</w:t>
            </w:r>
          </w:p>
        </w:tc>
      </w:tr>
      <w:tr w:rsidR="009F4137" w:rsidRPr="009A118E" w14:paraId="24FB0DC0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7506D05" w14:textId="77777777" w:rsidR="009F4137" w:rsidRPr="00D97860" w:rsidRDefault="009F4137" w:rsidP="00D97860">
            <w:pPr>
              <w:pStyle w:val="BodyText"/>
            </w:pPr>
            <w:r w:rsidRPr="00D97860">
              <w:t>Werkvorm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3732FBB" w14:textId="77777777" w:rsidR="009F4137" w:rsidRPr="00D97860" w:rsidRDefault="009F4137" w:rsidP="00D97860">
            <w:pPr>
              <w:pStyle w:val="BodyText"/>
            </w:pPr>
            <w:r w:rsidRPr="00D97860">
              <w:t>Dot-</w:t>
            </w:r>
            <w:proofErr w:type="spellStart"/>
            <w:r w:rsidRPr="00D97860">
              <w:t>voting</w:t>
            </w:r>
            <w:proofErr w:type="spellEnd"/>
            <w:r w:rsidRPr="00D97860">
              <w:t xml:space="preserve"> met 3 stickers p.p.</w:t>
            </w:r>
          </w:p>
        </w:tc>
      </w:tr>
      <w:tr w:rsidR="009F4137" w:rsidRPr="009A118E" w14:paraId="0F87DC5B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E4B391E" w14:textId="77777777" w:rsidR="009F4137" w:rsidRPr="00D97860" w:rsidRDefault="009F4137" w:rsidP="00D97860">
            <w:pPr>
              <w:pStyle w:val="BodyText"/>
            </w:pPr>
            <w:r w:rsidRPr="00D97860">
              <w:t>Instructie aan deelnemers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6DB20D8" w14:textId="77777777" w:rsidR="009F4137" w:rsidRPr="00D97860" w:rsidRDefault="009F4137" w:rsidP="00D97860">
            <w:pPr>
              <w:pStyle w:val="BodyText"/>
            </w:pPr>
            <w:r w:rsidRPr="00D97860">
              <w:t>Stem op de 3 belangrijkste waarborgen. Benoem eigenaar die een voorstel uitwerkt (incl. documentaanpassingen) en plan een besluitmoment.</w:t>
            </w:r>
          </w:p>
        </w:tc>
      </w:tr>
      <w:tr w:rsidR="009F4137" w:rsidRPr="009A118E" w14:paraId="74081817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A1D5963" w14:textId="77777777" w:rsidR="009F4137" w:rsidRPr="00D97860" w:rsidRDefault="009F4137" w:rsidP="00D97860">
            <w:pPr>
              <w:pStyle w:val="BodyText"/>
            </w:pPr>
            <w:r w:rsidRPr="00D97860">
              <w:lastRenderedPageBreak/>
              <w:t>Trainer zegt (voorbeeldtekst)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2FB0C00" w14:textId="77777777" w:rsidR="009F4137" w:rsidRPr="00D97860" w:rsidRDefault="009F4137" w:rsidP="00D97860">
            <w:pPr>
              <w:pStyle w:val="BodyText"/>
            </w:pPr>
            <w:r w:rsidRPr="00D97860">
              <w:t>“Als we maar drie dingen perfect doen, welke zijn dat? En wie maakt hiervan een voorstel voor besluitvorming en documentaanpassing?”</w:t>
            </w:r>
          </w:p>
        </w:tc>
      </w:tr>
      <w:tr w:rsidR="009F4137" w14:paraId="5EB558AC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5911E1E" w14:textId="77777777" w:rsidR="009F4137" w:rsidRPr="00D97860" w:rsidRDefault="009F4137" w:rsidP="00D97860">
            <w:pPr>
              <w:pStyle w:val="BodyText"/>
            </w:pPr>
            <w:r w:rsidRPr="00D97860">
              <w:t>Benodigdheden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B3D6E17" w14:textId="77777777" w:rsidR="009F4137" w:rsidRPr="00D97860" w:rsidRDefault="009F4137" w:rsidP="00D97860">
            <w:pPr>
              <w:pStyle w:val="BodyText"/>
            </w:pPr>
            <w:r w:rsidRPr="00D97860">
              <w:t>Timer, post-its, stiften, canvassen (bijlage)</w:t>
            </w:r>
          </w:p>
        </w:tc>
      </w:tr>
      <w:tr w:rsidR="009F4137" w14:paraId="1012937C" w14:textId="77777777" w:rsidTr="00DD219C"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E17A309" w14:textId="77777777" w:rsidR="009F4137" w:rsidRPr="00D97860" w:rsidRDefault="009F4137" w:rsidP="00D97860">
            <w:pPr>
              <w:pStyle w:val="BodyText"/>
            </w:pPr>
            <w:proofErr w:type="gramStart"/>
            <w:r w:rsidRPr="00D97860">
              <w:t>Tips /</w:t>
            </w:r>
            <w:proofErr w:type="gramEnd"/>
            <w:r w:rsidRPr="00D97860">
              <w:t xml:space="preserve"> varianten</w:t>
            </w:r>
          </w:p>
        </w:tc>
        <w:tc>
          <w:tcPr>
            <w:tcW w:w="4986" w:type="dxa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BD68755" w14:textId="77777777" w:rsidR="009F4137" w:rsidRPr="00D97860" w:rsidRDefault="009F4137" w:rsidP="00D97860">
            <w:pPr>
              <w:pStyle w:val="BodyText"/>
            </w:pPr>
            <w:r w:rsidRPr="00D97860">
              <w:t>Tip: sluit af met ‘wat heb je nodig om dit te laten werken?’ (1 rondje).</w:t>
            </w:r>
          </w:p>
        </w:tc>
      </w:tr>
    </w:tbl>
    <w:p w14:paraId="33B0BA17" w14:textId="77777777" w:rsidR="009F4137" w:rsidRDefault="009F4137" w:rsidP="009F4137">
      <w:r>
        <w:br w:type="page"/>
      </w:r>
    </w:p>
    <w:p w14:paraId="1DDFC71E" w14:textId="3BEBD0A7" w:rsidR="009F4137" w:rsidRDefault="009F4137" w:rsidP="00BF7324">
      <w:pPr>
        <w:pStyle w:val="Heading1"/>
      </w:pPr>
      <w:r>
        <w:lastRenderedPageBreak/>
        <w:t>Werkbladen en canvassen (</w:t>
      </w:r>
      <w:proofErr w:type="spellStart"/>
      <w:r>
        <w:t>printbaar</w:t>
      </w:r>
      <w:proofErr w:type="spellEnd"/>
      <w:r>
        <w:t>)</w:t>
      </w:r>
    </w:p>
    <w:p w14:paraId="2CE69DAB" w14:textId="77777777" w:rsidR="009F4137" w:rsidRPr="00BF7324" w:rsidRDefault="009F4137" w:rsidP="00BF7324">
      <w:pPr>
        <w:pStyle w:val="BodyText"/>
      </w:pPr>
      <w:r w:rsidRPr="00BF7324">
        <w:t>Print bij voorkeur op A3. Bij digitaal werken: maak per canvas één frame op het whiteboard.</w:t>
      </w:r>
    </w:p>
    <w:p w14:paraId="263B85CF" w14:textId="602CBB22" w:rsidR="009F4137" w:rsidRPr="00BF7324" w:rsidRDefault="009F4137" w:rsidP="00BF7324">
      <w:pPr>
        <w:pStyle w:val="Heading2"/>
      </w:pPr>
      <w:r w:rsidRPr="00BF7324">
        <w:t>Vaststel-check Canvas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2885"/>
        <w:gridCol w:w="1975"/>
        <w:gridCol w:w="1950"/>
        <w:gridCol w:w="1818"/>
      </w:tblGrid>
      <w:tr w:rsidR="009F4137" w14:paraId="2F02C931" w14:textId="77777777" w:rsidTr="00BF7324">
        <w:tc>
          <w:tcPr>
            <w:tcW w:w="2493" w:type="dxa"/>
            <w:shd w:val="clear" w:color="auto" w:fill="F8E9EA"/>
          </w:tcPr>
          <w:p w14:paraId="54892420" w14:textId="77777777" w:rsidR="009F4137" w:rsidRPr="009A118E" w:rsidRDefault="009F4137" w:rsidP="00BF7324">
            <w:r w:rsidRPr="009A118E">
              <w:t>Voorwaarde (bewijs/rol/versie/log/termijn)</w:t>
            </w:r>
          </w:p>
        </w:tc>
        <w:tc>
          <w:tcPr>
            <w:tcW w:w="2493" w:type="dxa"/>
            <w:shd w:val="clear" w:color="auto" w:fill="F8E9EA"/>
          </w:tcPr>
          <w:p w14:paraId="2C3BB5DE" w14:textId="77777777" w:rsidR="009F4137" w:rsidRDefault="009F4137" w:rsidP="00BF7324">
            <w:r>
              <w:t>Hoe controleren?</w:t>
            </w:r>
          </w:p>
        </w:tc>
        <w:tc>
          <w:tcPr>
            <w:tcW w:w="2493" w:type="dxa"/>
            <w:shd w:val="clear" w:color="auto" w:fill="F8E9EA"/>
          </w:tcPr>
          <w:p w14:paraId="09BCE21D" w14:textId="77777777" w:rsidR="009F4137" w:rsidRDefault="009F4137" w:rsidP="00BF7324">
            <w:r>
              <w:t>Waar vastleggen?</w:t>
            </w:r>
          </w:p>
        </w:tc>
        <w:tc>
          <w:tcPr>
            <w:tcW w:w="2493" w:type="dxa"/>
            <w:shd w:val="clear" w:color="auto" w:fill="F8E9EA"/>
          </w:tcPr>
          <w:p w14:paraId="2E3B2B8F" w14:textId="77777777" w:rsidR="009F4137" w:rsidRDefault="009F4137" w:rsidP="00BF7324">
            <w:r>
              <w:t>Eigenaar (rol)</w:t>
            </w:r>
          </w:p>
        </w:tc>
      </w:tr>
      <w:tr w:rsidR="009F4137" w14:paraId="760AB9F7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8ED3824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F8F80A9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F47CD74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20A1B0DC" w14:textId="77777777" w:rsidR="009F4137" w:rsidRDefault="009F4137" w:rsidP="00DD219C">
            <w:r>
              <w:t xml:space="preserve"> </w:t>
            </w:r>
          </w:p>
        </w:tc>
      </w:tr>
      <w:tr w:rsidR="009F4137" w14:paraId="579B5C43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48D34F7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835A15B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C7BC753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39A7587" w14:textId="77777777" w:rsidR="009F4137" w:rsidRDefault="009F4137" w:rsidP="00DD219C">
            <w:r>
              <w:t xml:space="preserve"> </w:t>
            </w:r>
          </w:p>
        </w:tc>
      </w:tr>
      <w:tr w:rsidR="009F4137" w14:paraId="00E7940E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7E2F5439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78BEFF65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258CD16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33C0A786" w14:textId="77777777" w:rsidR="009F4137" w:rsidRDefault="009F4137" w:rsidP="00DD219C">
            <w:r>
              <w:t xml:space="preserve"> </w:t>
            </w:r>
          </w:p>
        </w:tc>
      </w:tr>
    </w:tbl>
    <w:p w14:paraId="4F277E6E" w14:textId="3C0F0F20" w:rsidR="009F4137" w:rsidRPr="00BF7324" w:rsidRDefault="009F4137" w:rsidP="00BF7324">
      <w:pPr>
        <w:pStyle w:val="Heading2"/>
      </w:pPr>
      <w:r w:rsidRPr="00BF7324">
        <w:t>Besluitlog Examencommissie</w:t>
      </w:r>
    </w:p>
    <w:tbl>
      <w:tblPr>
        <w:tblW w:w="8637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812"/>
        <w:gridCol w:w="1027"/>
        <w:gridCol w:w="28"/>
        <w:gridCol w:w="734"/>
        <w:gridCol w:w="46"/>
        <w:gridCol w:w="1412"/>
        <w:gridCol w:w="1915"/>
        <w:gridCol w:w="28"/>
        <w:gridCol w:w="2635"/>
      </w:tblGrid>
      <w:tr w:rsidR="009F4137" w:rsidRPr="009A118E" w14:paraId="3617FE84" w14:textId="77777777" w:rsidTr="00BF7324">
        <w:tc>
          <w:tcPr>
            <w:tcW w:w="812" w:type="dxa"/>
            <w:shd w:val="clear" w:color="auto" w:fill="F8E9EA"/>
          </w:tcPr>
          <w:p w14:paraId="392A1548" w14:textId="77777777" w:rsidR="009F4137" w:rsidRDefault="009F4137" w:rsidP="00BF7324">
            <w:r>
              <w:t>Besluit</w:t>
            </w:r>
          </w:p>
        </w:tc>
        <w:tc>
          <w:tcPr>
            <w:tcW w:w="1027" w:type="dxa"/>
            <w:shd w:val="clear" w:color="auto" w:fill="F8E9EA"/>
          </w:tcPr>
          <w:p w14:paraId="1E7F4FDD" w14:textId="77777777" w:rsidR="009F4137" w:rsidRDefault="009F4137" w:rsidP="00BF7324">
            <w:r>
              <w:t>Rationale</w:t>
            </w:r>
          </w:p>
        </w:tc>
        <w:tc>
          <w:tcPr>
            <w:tcW w:w="762" w:type="dxa"/>
            <w:gridSpan w:val="2"/>
            <w:shd w:val="clear" w:color="auto" w:fill="F8E9EA"/>
          </w:tcPr>
          <w:p w14:paraId="1527898F" w14:textId="77777777" w:rsidR="009F4137" w:rsidRDefault="009F4137" w:rsidP="00BF7324">
            <w:r>
              <w:t>Scope</w:t>
            </w:r>
          </w:p>
        </w:tc>
        <w:tc>
          <w:tcPr>
            <w:tcW w:w="1458" w:type="dxa"/>
            <w:gridSpan w:val="2"/>
            <w:shd w:val="clear" w:color="auto" w:fill="F8E9EA"/>
          </w:tcPr>
          <w:p w14:paraId="28D4F63D" w14:textId="77777777" w:rsidR="009F4137" w:rsidRDefault="009F4137" w:rsidP="00BF7324">
            <w:r>
              <w:t>Ingangsdatum</w:t>
            </w:r>
          </w:p>
        </w:tc>
        <w:tc>
          <w:tcPr>
            <w:tcW w:w="1915" w:type="dxa"/>
            <w:shd w:val="clear" w:color="auto" w:fill="F8E9EA"/>
          </w:tcPr>
          <w:p w14:paraId="0CF739FC" w14:textId="77777777" w:rsidR="009F4137" w:rsidRDefault="009F4137" w:rsidP="00BF7324">
            <w:r>
              <w:t>Borging (check/rapportage)</w:t>
            </w:r>
          </w:p>
        </w:tc>
        <w:tc>
          <w:tcPr>
            <w:tcW w:w="2663" w:type="dxa"/>
            <w:gridSpan w:val="2"/>
            <w:shd w:val="clear" w:color="auto" w:fill="F8E9EA"/>
          </w:tcPr>
          <w:p w14:paraId="03783864" w14:textId="285DD77D" w:rsidR="009F4137" w:rsidRPr="009A118E" w:rsidRDefault="009F4137" w:rsidP="00BF7324">
            <w:r w:rsidRPr="00BF7324">
              <w:t>Document-impact (reglement/handboek/</w:t>
            </w:r>
            <w:r w:rsidR="00BF7324">
              <w:t xml:space="preserve"> </w:t>
            </w:r>
            <w:r w:rsidRPr="00BF7324">
              <w:t>werkwijze)</w:t>
            </w:r>
          </w:p>
        </w:tc>
      </w:tr>
      <w:tr w:rsidR="00BF7324" w:rsidRPr="009A118E" w14:paraId="3DB9A0D7" w14:textId="77777777" w:rsidTr="00BF7324">
        <w:tc>
          <w:tcPr>
            <w:tcW w:w="812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18BCB8B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055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7B0C792C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780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2891797B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412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6FEE3E1F" w14:textId="4BB897C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943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21D20E52" w14:textId="5C5B3F2E" w:rsidR="00BF7324" w:rsidRPr="009A118E" w:rsidRDefault="00BF7324" w:rsidP="00BF7324"/>
        </w:tc>
        <w:tc>
          <w:tcPr>
            <w:tcW w:w="2635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27C1837" w14:textId="77777777" w:rsidR="00BF7324" w:rsidRPr="009A118E" w:rsidRDefault="00BF7324" w:rsidP="00BF7324">
            <w:r w:rsidRPr="009A118E">
              <w:t xml:space="preserve"> </w:t>
            </w:r>
          </w:p>
        </w:tc>
      </w:tr>
      <w:tr w:rsidR="00BF7324" w:rsidRPr="009A118E" w14:paraId="74EB80D8" w14:textId="77777777" w:rsidTr="00BF7324">
        <w:tc>
          <w:tcPr>
            <w:tcW w:w="812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55C2E0D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055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C5F6950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780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357EB91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412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EF4FAC9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943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3745B415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2635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81A52EA" w14:textId="77777777" w:rsidR="00BF7324" w:rsidRPr="009A118E" w:rsidRDefault="00BF7324" w:rsidP="00BF7324">
            <w:r w:rsidRPr="009A118E">
              <w:t xml:space="preserve"> </w:t>
            </w:r>
          </w:p>
        </w:tc>
      </w:tr>
      <w:tr w:rsidR="00BF7324" w:rsidRPr="009A118E" w14:paraId="5F1631A5" w14:textId="77777777" w:rsidTr="00BF7324">
        <w:tc>
          <w:tcPr>
            <w:tcW w:w="812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9BAD442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055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F6DB022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780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E0ADF1F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412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21E68C6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1943" w:type="dxa"/>
            <w:gridSpan w:val="2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73A65CD4" w14:textId="77777777" w:rsidR="00BF7324" w:rsidRPr="009A118E" w:rsidRDefault="00BF7324" w:rsidP="00BF7324">
            <w:r w:rsidRPr="009A118E">
              <w:t xml:space="preserve"> </w:t>
            </w:r>
          </w:p>
        </w:tc>
        <w:tc>
          <w:tcPr>
            <w:tcW w:w="2635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044163E" w14:textId="77777777" w:rsidR="00BF7324" w:rsidRPr="009A118E" w:rsidRDefault="00BF7324" w:rsidP="00BF7324">
            <w:r w:rsidRPr="009A118E">
              <w:t xml:space="preserve"> </w:t>
            </w:r>
          </w:p>
        </w:tc>
      </w:tr>
    </w:tbl>
    <w:p w14:paraId="717B8112" w14:textId="661FEC63" w:rsidR="009F4137" w:rsidRPr="00BF7324" w:rsidRDefault="009F4137" w:rsidP="00BF7324">
      <w:pPr>
        <w:pStyle w:val="Heading2"/>
      </w:pPr>
      <w:r w:rsidRPr="00BF7324">
        <w:t>RACI-</w:t>
      </w:r>
      <w:proofErr w:type="spellStart"/>
      <w:r w:rsidRPr="00BF7324">
        <w:t>lite</w:t>
      </w:r>
      <w:proofErr w:type="spellEnd"/>
      <w:r w:rsidRPr="00BF7324">
        <w:t xml:space="preserve"> (Vaststellen resultaat)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2244"/>
        <w:gridCol w:w="1241"/>
        <w:gridCol w:w="2154"/>
        <w:gridCol w:w="1497"/>
        <w:gridCol w:w="1492"/>
      </w:tblGrid>
      <w:tr w:rsidR="009F4137" w14:paraId="65FA55B7" w14:textId="77777777" w:rsidTr="00BF7324">
        <w:tc>
          <w:tcPr>
            <w:tcW w:w="1994" w:type="dxa"/>
            <w:shd w:val="clear" w:color="auto" w:fill="F8E9EA"/>
          </w:tcPr>
          <w:p w14:paraId="2A139297" w14:textId="77777777" w:rsidR="009F4137" w:rsidRDefault="009F4137" w:rsidP="00BF7324">
            <w:r>
              <w:t>Activiteit</w:t>
            </w:r>
          </w:p>
        </w:tc>
        <w:tc>
          <w:tcPr>
            <w:tcW w:w="1994" w:type="dxa"/>
            <w:shd w:val="clear" w:color="auto" w:fill="F8E9EA"/>
          </w:tcPr>
          <w:p w14:paraId="4BEB78DB" w14:textId="77777777" w:rsidR="009F4137" w:rsidRDefault="009F4137" w:rsidP="00BF7324">
            <w:r>
              <w:t>R (uitvoer)</w:t>
            </w:r>
          </w:p>
        </w:tc>
        <w:tc>
          <w:tcPr>
            <w:tcW w:w="1994" w:type="dxa"/>
            <w:shd w:val="clear" w:color="auto" w:fill="F8E9EA"/>
          </w:tcPr>
          <w:p w14:paraId="238846C5" w14:textId="77777777" w:rsidR="009F4137" w:rsidRDefault="009F4137" w:rsidP="00BF7324">
            <w:r>
              <w:t>A (eindverantwoordelijk)</w:t>
            </w:r>
          </w:p>
        </w:tc>
        <w:tc>
          <w:tcPr>
            <w:tcW w:w="1994" w:type="dxa"/>
            <w:shd w:val="clear" w:color="auto" w:fill="F8E9EA"/>
          </w:tcPr>
          <w:p w14:paraId="3E0FCBE8" w14:textId="77777777" w:rsidR="009F4137" w:rsidRDefault="009F4137" w:rsidP="00BF7324">
            <w:r>
              <w:t>C (raadplegen)</w:t>
            </w:r>
          </w:p>
        </w:tc>
        <w:tc>
          <w:tcPr>
            <w:tcW w:w="1994" w:type="dxa"/>
            <w:shd w:val="clear" w:color="auto" w:fill="F8E9EA"/>
          </w:tcPr>
          <w:p w14:paraId="7F0E6309" w14:textId="77777777" w:rsidR="009F4137" w:rsidRDefault="009F4137" w:rsidP="00BF7324">
            <w:r>
              <w:t>I (informeren)</w:t>
            </w:r>
          </w:p>
        </w:tc>
      </w:tr>
      <w:tr w:rsidR="009F4137" w14:paraId="2D9701C8" w14:textId="77777777" w:rsidTr="00DD219C"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4FB73AA6" w14:textId="77777777" w:rsidR="009F4137" w:rsidRDefault="009F4137" w:rsidP="00DD219C">
            <w:r>
              <w:t xml:space="preserve">Controle instroom resultaten </w:t>
            </w:r>
            <w:r>
              <w:lastRenderedPageBreak/>
              <w:t>(import/logs)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4351E518" w14:textId="77777777" w:rsidR="009F4137" w:rsidRDefault="009F4137" w:rsidP="00DD219C">
            <w:r>
              <w:lastRenderedPageBreak/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37CEAE0C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0EF7E485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570673D8" w14:textId="77777777" w:rsidR="009F4137" w:rsidRDefault="009F4137" w:rsidP="00DD219C">
            <w:r>
              <w:t xml:space="preserve"> </w:t>
            </w:r>
          </w:p>
        </w:tc>
      </w:tr>
      <w:tr w:rsidR="009F4137" w14:paraId="44B9EC22" w14:textId="77777777" w:rsidTr="00DD219C"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152C271B" w14:textId="77777777" w:rsidR="009F4137" w:rsidRDefault="009F4137" w:rsidP="00DD219C">
            <w:r>
              <w:t>Inhoudelijke check (criteria/versie)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59E4FB4B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408946D6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D6F4A5E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184F50D" w14:textId="77777777" w:rsidR="009F4137" w:rsidRDefault="009F4137" w:rsidP="00DD219C">
            <w:r>
              <w:t xml:space="preserve"> </w:t>
            </w:r>
          </w:p>
        </w:tc>
      </w:tr>
      <w:tr w:rsidR="009F4137" w14:paraId="0DDF5A54" w14:textId="77777777" w:rsidTr="00DD219C"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2BA4AA39" w14:textId="77777777" w:rsidR="009F4137" w:rsidRDefault="009F4137" w:rsidP="00DD219C">
            <w:r>
              <w:t>Besluit vaststellen (definitief)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7230653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45B69224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08114FD0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1B2FA526" w14:textId="77777777" w:rsidR="009F4137" w:rsidRDefault="009F4137" w:rsidP="00DD219C">
            <w:r>
              <w:t xml:space="preserve"> </w:t>
            </w:r>
          </w:p>
        </w:tc>
      </w:tr>
      <w:tr w:rsidR="009F4137" w14:paraId="26857D9F" w14:textId="77777777" w:rsidTr="00DD219C"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4C9912D8" w14:textId="77777777" w:rsidR="009F4137" w:rsidRDefault="009F4137" w:rsidP="00DD219C">
            <w:r>
              <w:t>Verwerken uitzonderingen/herstel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2774C981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466315F5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24E2567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AFDD29B" w14:textId="77777777" w:rsidR="009F4137" w:rsidRDefault="009F4137" w:rsidP="00DD219C">
            <w:r>
              <w:t xml:space="preserve"> </w:t>
            </w:r>
          </w:p>
        </w:tc>
      </w:tr>
      <w:tr w:rsidR="009F4137" w14:paraId="21CE1321" w14:textId="77777777" w:rsidTr="00DD219C"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A30F33B" w14:textId="77777777" w:rsidR="009F4137" w:rsidRDefault="009F4137" w:rsidP="00DD219C">
            <w:r>
              <w:t>Communicatie naar student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72F020A8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0121C166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07051CFB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180" w:type="dxa"/>
              <w:left w:w="120" w:type="dxa"/>
              <w:bottom w:w="180" w:type="dxa"/>
              <w:right w:w="120" w:type="dxa"/>
            </w:tcMar>
          </w:tcPr>
          <w:p w14:paraId="6A358221" w14:textId="77777777" w:rsidR="009F4137" w:rsidRDefault="009F4137" w:rsidP="00DD219C">
            <w:r>
              <w:t xml:space="preserve"> </w:t>
            </w:r>
          </w:p>
        </w:tc>
      </w:tr>
    </w:tbl>
    <w:p w14:paraId="79C0A0C4" w14:textId="03DC3C59" w:rsidR="009F4137" w:rsidRPr="00BF7324" w:rsidRDefault="009F4137" w:rsidP="00BF7324">
      <w:pPr>
        <w:pStyle w:val="Heading2"/>
      </w:pPr>
      <w:r w:rsidRPr="00BF7324">
        <w:t>Controleladder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2082"/>
        <w:gridCol w:w="2129"/>
        <w:gridCol w:w="2332"/>
        <w:gridCol w:w="2085"/>
      </w:tblGrid>
      <w:tr w:rsidR="009F4137" w14:paraId="417DD0DB" w14:textId="77777777" w:rsidTr="00BF7324">
        <w:tc>
          <w:tcPr>
            <w:tcW w:w="2493" w:type="dxa"/>
            <w:shd w:val="clear" w:color="auto" w:fill="F8E9EA"/>
          </w:tcPr>
          <w:p w14:paraId="6DE47FDA" w14:textId="77777777" w:rsidR="009F4137" w:rsidRDefault="009F4137" w:rsidP="00BF7324">
            <w:r>
              <w:t>Controle</w:t>
            </w:r>
          </w:p>
        </w:tc>
        <w:tc>
          <w:tcPr>
            <w:tcW w:w="2493" w:type="dxa"/>
            <w:shd w:val="clear" w:color="auto" w:fill="F8E9EA"/>
          </w:tcPr>
          <w:p w14:paraId="7209C9C0" w14:textId="77777777" w:rsidR="009F4137" w:rsidRDefault="009F4137" w:rsidP="00BF7324">
            <w:r>
              <w:t>Frequentie</w:t>
            </w:r>
          </w:p>
        </w:tc>
        <w:tc>
          <w:tcPr>
            <w:tcW w:w="2493" w:type="dxa"/>
            <w:shd w:val="clear" w:color="auto" w:fill="F8E9EA"/>
          </w:tcPr>
          <w:p w14:paraId="7C8DB8D1" w14:textId="77777777" w:rsidR="009F4137" w:rsidRDefault="009F4137" w:rsidP="00BF7324">
            <w:r>
              <w:t>Signaal/rapportage</w:t>
            </w:r>
          </w:p>
        </w:tc>
        <w:tc>
          <w:tcPr>
            <w:tcW w:w="2493" w:type="dxa"/>
            <w:shd w:val="clear" w:color="auto" w:fill="F8E9EA"/>
          </w:tcPr>
          <w:p w14:paraId="63F823AF" w14:textId="77777777" w:rsidR="009F4137" w:rsidRDefault="009F4137" w:rsidP="00BF7324">
            <w:r>
              <w:t>Actie bij afwijking</w:t>
            </w:r>
          </w:p>
        </w:tc>
      </w:tr>
      <w:tr w:rsidR="009F4137" w14:paraId="2FDCAB18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2C24B10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2C64EB3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CC5F11C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60BF8EF8" w14:textId="77777777" w:rsidR="009F4137" w:rsidRDefault="009F4137" w:rsidP="00DD219C">
            <w:r>
              <w:t xml:space="preserve"> </w:t>
            </w:r>
          </w:p>
        </w:tc>
      </w:tr>
      <w:tr w:rsidR="009F4137" w14:paraId="4090B4B6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3F9C79E1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70FC957C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24FFB3B4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09DCB66" w14:textId="77777777" w:rsidR="009F4137" w:rsidRDefault="009F4137" w:rsidP="00DD219C">
            <w:r>
              <w:t xml:space="preserve"> </w:t>
            </w:r>
          </w:p>
        </w:tc>
      </w:tr>
      <w:tr w:rsidR="009F4137" w14:paraId="27C39886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A718DDA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15B9A12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72326F04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3D9DB6D" w14:textId="77777777" w:rsidR="009F4137" w:rsidRDefault="009F4137" w:rsidP="00DD219C">
            <w:r>
              <w:t xml:space="preserve"> </w:t>
            </w:r>
          </w:p>
        </w:tc>
      </w:tr>
      <w:tr w:rsidR="009F4137" w14:paraId="336D4409" w14:textId="77777777" w:rsidTr="00DD219C"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5BF21CD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60807622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3B40ED30" w14:textId="77777777" w:rsidR="009F4137" w:rsidRDefault="009F4137" w:rsidP="00DD219C">
            <w:r>
              <w:t xml:space="preserve"> </w:t>
            </w:r>
          </w:p>
        </w:tc>
        <w:tc>
          <w:tcPr>
            <w:tcW w:w="2493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4D8276C" w14:textId="77777777" w:rsidR="009F4137" w:rsidRDefault="009F4137" w:rsidP="00DD219C">
            <w:r>
              <w:t xml:space="preserve"> </w:t>
            </w:r>
          </w:p>
        </w:tc>
      </w:tr>
    </w:tbl>
    <w:p w14:paraId="01D7D308" w14:textId="188F0F04" w:rsidR="009F4137" w:rsidRPr="00BF7324" w:rsidRDefault="009F4137" w:rsidP="00BF7324">
      <w:pPr>
        <w:pStyle w:val="Heading2"/>
      </w:pPr>
      <w:r w:rsidRPr="00BF7324">
        <w:t>Uitzonderingen &amp; Herstelkaart</w:t>
      </w:r>
    </w:p>
    <w:tbl>
      <w:tblPr>
        <w:tblW w:w="0" w:type="auto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4A0" w:firstRow="1" w:lastRow="0" w:firstColumn="1" w:lastColumn="0" w:noHBand="0" w:noVBand="1"/>
      </w:tblPr>
      <w:tblGrid>
        <w:gridCol w:w="1679"/>
        <w:gridCol w:w="1453"/>
        <w:gridCol w:w="1488"/>
        <w:gridCol w:w="1760"/>
        <w:gridCol w:w="2248"/>
      </w:tblGrid>
      <w:tr w:rsidR="009F4137" w14:paraId="42065ED6" w14:textId="77777777" w:rsidTr="00BF7324">
        <w:tc>
          <w:tcPr>
            <w:tcW w:w="1994" w:type="dxa"/>
            <w:shd w:val="clear" w:color="auto" w:fill="F8E9EA"/>
          </w:tcPr>
          <w:p w14:paraId="4FC79181" w14:textId="77777777" w:rsidR="009F4137" w:rsidRDefault="009F4137" w:rsidP="00BF7324">
            <w:r>
              <w:t>Type uitzondering</w:t>
            </w:r>
          </w:p>
        </w:tc>
        <w:tc>
          <w:tcPr>
            <w:tcW w:w="1994" w:type="dxa"/>
            <w:shd w:val="clear" w:color="auto" w:fill="F8E9EA"/>
          </w:tcPr>
          <w:p w14:paraId="3625D32A" w14:textId="77777777" w:rsidR="009F4137" w:rsidRDefault="009F4137" w:rsidP="00BF7324">
            <w:r>
              <w:t>Bewijs vereist</w:t>
            </w:r>
          </w:p>
        </w:tc>
        <w:tc>
          <w:tcPr>
            <w:tcW w:w="1994" w:type="dxa"/>
            <w:shd w:val="clear" w:color="auto" w:fill="F8E9EA"/>
          </w:tcPr>
          <w:p w14:paraId="6422BFCF" w14:textId="77777777" w:rsidR="009F4137" w:rsidRDefault="009F4137" w:rsidP="00BF7324">
            <w:r>
              <w:t>Wie beslist?</w:t>
            </w:r>
          </w:p>
        </w:tc>
        <w:tc>
          <w:tcPr>
            <w:tcW w:w="1994" w:type="dxa"/>
            <w:shd w:val="clear" w:color="auto" w:fill="F8E9EA"/>
          </w:tcPr>
          <w:p w14:paraId="242541F7" w14:textId="77777777" w:rsidR="009F4137" w:rsidRDefault="009F4137" w:rsidP="00BF7324">
            <w:r>
              <w:t>Communicatie naar student</w:t>
            </w:r>
          </w:p>
        </w:tc>
        <w:tc>
          <w:tcPr>
            <w:tcW w:w="1994" w:type="dxa"/>
            <w:shd w:val="clear" w:color="auto" w:fill="F8E9EA"/>
          </w:tcPr>
          <w:p w14:paraId="44606B6F" w14:textId="77777777" w:rsidR="009F4137" w:rsidRDefault="009F4137" w:rsidP="00BF7324">
            <w:r>
              <w:t>Dossiervorming (addendum/registratie)</w:t>
            </w:r>
          </w:p>
        </w:tc>
      </w:tr>
      <w:tr w:rsidR="009F4137" w14:paraId="2C4ED6EB" w14:textId="77777777" w:rsidTr="00DD219C"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9710599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FF0677E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54BF2D5B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53BDB11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2450014E" w14:textId="77777777" w:rsidR="009F4137" w:rsidRDefault="009F4137" w:rsidP="00DD219C">
            <w:r>
              <w:t xml:space="preserve"> </w:t>
            </w:r>
          </w:p>
        </w:tc>
      </w:tr>
      <w:tr w:rsidR="009F4137" w14:paraId="3D264A20" w14:textId="77777777" w:rsidTr="00DD219C"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6797B715" w14:textId="77777777" w:rsidR="009F4137" w:rsidRDefault="009F4137" w:rsidP="00DD219C">
            <w:r>
              <w:lastRenderedPageBreak/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425785EF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32B9EB7B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218B965E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3144EF9" w14:textId="77777777" w:rsidR="009F4137" w:rsidRDefault="009F4137" w:rsidP="00DD219C">
            <w:r>
              <w:t xml:space="preserve"> </w:t>
            </w:r>
          </w:p>
        </w:tc>
      </w:tr>
      <w:tr w:rsidR="009F4137" w14:paraId="1ACF6489" w14:textId="77777777" w:rsidTr="00DD219C"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0F672CA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099E6C9A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1DB912C9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601268E5" w14:textId="77777777" w:rsidR="009F4137" w:rsidRDefault="009F4137" w:rsidP="00DD219C">
            <w:r>
              <w:t xml:space="preserve"> </w:t>
            </w:r>
          </w:p>
        </w:tc>
        <w:tc>
          <w:tcPr>
            <w:tcW w:w="1994" w:type="dxa"/>
            <w:tcMar>
              <w:top w:w="220" w:type="dxa"/>
              <w:left w:w="120" w:type="dxa"/>
              <w:bottom w:w="220" w:type="dxa"/>
              <w:right w:w="120" w:type="dxa"/>
            </w:tcMar>
          </w:tcPr>
          <w:p w14:paraId="3D4F0068" w14:textId="77777777" w:rsidR="009F4137" w:rsidRDefault="009F4137" w:rsidP="00DD219C">
            <w:r>
              <w:t xml:space="preserve"> </w:t>
            </w:r>
          </w:p>
        </w:tc>
      </w:tr>
    </w:tbl>
    <w:p w14:paraId="21508B93" w14:textId="77777777" w:rsidR="009F4137" w:rsidRDefault="009F4137" w:rsidP="009F4137">
      <w:r>
        <w:br w:type="page"/>
      </w:r>
    </w:p>
    <w:p w14:paraId="2A075BE6" w14:textId="23E04CD2" w:rsidR="009F4137" w:rsidRPr="00BF7324" w:rsidRDefault="009F4137" w:rsidP="00BF7324">
      <w:pPr>
        <w:pStyle w:val="Heading1"/>
      </w:pPr>
      <w:r w:rsidRPr="00BF7324">
        <w:lastRenderedPageBreak/>
        <w:t>Casuskaarten (selecteer 4–8)</w:t>
      </w:r>
    </w:p>
    <w:p w14:paraId="775D43B1" w14:textId="77777777" w:rsidR="009F4137" w:rsidRPr="00BF7324" w:rsidRDefault="009F4137" w:rsidP="00BF7324">
      <w:pPr>
        <w:pStyle w:val="BodyText"/>
      </w:pPr>
      <w:r w:rsidRPr="00BF7324">
        <w:t>Kies casussen die passen bij jullie examensystemen en praktijk. Laat groepen per casus ‘</w:t>
      </w:r>
      <w:proofErr w:type="spellStart"/>
      <w:r w:rsidRPr="00BF7324">
        <w:t>vaststelbaar</w:t>
      </w:r>
      <w:proofErr w:type="spellEnd"/>
      <w:r w:rsidRPr="00BF7324">
        <w:t xml:space="preserve"> ja/nee’ besluiten en noteer voorwaarden.</w:t>
      </w:r>
    </w:p>
    <w:p w14:paraId="4FFAE5E5" w14:textId="77777777" w:rsidR="009F4137" w:rsidRPr="00BF7324" w:rsidRDefault="009F4137" w:rsidP="00BF7324">
      <w:pPr>
        <w:pStyle w:val="Heading3"/>
      </w:pPr>
      <w:r w:rsidRPr="00BF7324">
        <w:t>Casus 1 – Onheldere examenversie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CellMar>
          <w:left w:w="227" w:type="dxa"/>
          <w:right w:w="227" w:type="dxa"/>
        </w:tblCellMar>
        <w:tblLook w:val="04A0" w:firstRow="1" w:lastRow="0" w:firstColumn="1" w:lastColumn="0" w:noHBand="0" w:noVBand="1"/>
      </w:tblPr>
      <w:tblGrid>
        <w:gridCol w:w="8628"/>
      </w:tblGrid>
      <w:tr w:rsidR="009F4137" w14:paraId="5E64E7C8" w14:textId="77777777" w:rsidTr="00BF7324">
        <w:trPr>
          <w:trHeight w:val="451"/>
        </w:trPr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67526120" w14:textId="77777777" w:rsidR="009F4137" w:rsidRDefault="009F4137" w:rsidP="00DD219C">
            <w:r w:rsidRPr="00BF7324">
              <w:rPr>
                <w:rStyle w:val="BodyTextChar"/>
              </w:rPr>
              <w:t>Een resultaat is binnengekomen, maar het is niet eenduidig zichtbaar op welke versie van het examen/instrument het gebaseerd is. Het team gebruikt soms meerdere varianten</w:t>
            </w:r>
            <w:r>
              <w:t>.</w:t>
            </w:r>
          </w:p>
        </w:tc>
      </w:tr>
    </w:tbl>
    <w:p w14:paraId="601CD7B8" w14:textId="77777777" w:rsidR="009F4137" w:rsidRPr="00BF7324" w:rsidRDefault="009F4137" w:rsidP="00BF7324">
      <w:pPr>
        <w:pStyle w:val="Heading3"/>
      </w:pPr>
      <w:r w:rsidRPr="00BF7324">
        <w:t>Casus 2 – Log ontbreekt bij storing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CellMar>
          <w:left w:w="227" w:type="dxa"/>
          <w:right w:w="227" w:type="dxa"/>
        </w:tblCellMar>
        <w:tblLook w:val="04A0" w:firstRow="1" w:lastRow="0" w:firstColumn="1" w:lastColumn="0" w:noHBand="0" w:noVBand="1"/>
      </w:tblPr>
      <w:tblGrid>
        <w:gridCol w:w="8628"/>
      </w:tblGrid>
      <w:tr w:rsidR="009F4137" w:rsidRPr="009A118E" w14:paraId="2551DE53" w14:textId="77777777" w:rsidTr="00BF7324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4D8C958B" w14:textId="77777777" w:rsidR="009F4137" w:rsidRPr="00BF7324" w:rsidRDefault="009F4137" w:rsidP="00BF7324">
            <w:pPr>
              <w:pStyle w:val="BodyText"/>
            </w:pPr>
            <w:r w:rsidRPr="00BF7324">
              <w:t>Tijdens de afname is een storing gemeld. De examinator past het resultaat aan ‘op basis van redelijkheid’, maar er is geen log/incidentregistratie.</w:t>
            </w:r>
          </w:p>
        </w:tc>
      </w:tr>
    </w:tbl>
    <w:p w14:paraId="50CACE0C" w14:textId="77777777" w:rsidR="009F4137" w:rsidRPr="00BF7324" w:rsidRDefault="009F4137" w:rsidP="00BF7324">
      <w:pPr>
        <w:pStyle w:val="Heading3"/>
      </w:pPr>
      <w:r w:rsidRPr="00BF7324">
        <w:t>Casus 3 – Handmatige wijziging zonder addendum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:rsidRPr="009A118E" w14:paraId="7A4220D4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0F4F8F88" w14:textId="77777777" w:rsidR="009F4137" w:rsidRPr="00BF7324" w:rsidRDefault="009F4137" w:rsidP="00BF7324">
            <w:pPr>
              <w:pStyle w:val="BodyText"/>
            </w:pPr>
            <w:r w:rsidRPr="00BF7324">
              <w:t>Na import is een resultaat handmatig gewijzigd in het systeem. De reden is mondeling bekend, maar nergens vastgelegd.</w:t>
            </w:r>
          </w:p>
        </w:tc>
      </w:tr>
    </w:tbl>
    <w:p w14:paraId="55F26FB5" w14:textId="77777777" w:rsidR="009F4137" w:rsidRPr="00BF7324" w:rsidRDefault="009F4137" w:rsidP="00BF7324">
      <w:pPr>
        <w:pStyle w:val="Heading3"/>
      </w:pPr>
      <w:r w:rsidRPr="00BF7324">
        <w:t>Casus 4 – Zittingsverslag ontbreekt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:rsidRPr="009A118E" w14:paraId="312D2668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50B454FC" w14:textId="77777777" w:rsidR="009F4137" w:rsidRPr="00BF7324" w:rsidRDefault="009F4137" w:rsidP="00BF7324">
            <w:pPr>
              <w:pStyle w:val="BodyText"/>
            </w:pPr>
            <w:r w:rsidRPr="00BF7324">
              <w:t>De resultaten zijn compleet, maar het zittingsverslag/Proces-Verbaal is niet beschikbaar of niet definitief vastgelegd.</w:t>
            </w:r>
          </w:p>
        </w:tc>
      </w:tr>
    </w:tbl>
    <w:p w14:paraId="2C273BF9" w14:textId="77777777" w:rsidR="009F4137" w:rsidRPr="00BF7324" w:rsidRDefault="009F4137" w:rsidP="00BF7324">
      <w:pPr>
        <w:pStyle w:val="Heading3"/>
      </w:pPr>
      <w:r w:rsidRPr="00BF7324">
        <w:t>Casus 5 – Te late informatievoorziening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14:paraId="13B6381F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78349147" w14:textId="77777777" w:rsidR="009F4137" w:rsidRPr="00BF7324" w:rsidRDefault="009F4137" w:rsidP="00BF7324">
            <w:pPr>
              <w:pStyle w:val="BodyText"/>
            </w:pPr>
            <w:r w:rsidRPr="00BF7324">
              <w:t>Student stelt bezwaar: informatie over hulpmiddelen is te laat gedeeld. Het resultaat ligt klaar om vast te stellen.</w:t>
            </w:r>
          </w:p>
        </w:tc>
      </w:tr>
    </w:tbl>
    <w:p w14:paraId="5093C352" w14:textId="77777777" w:rsidR="009F4137" w:rsidRPr="00BF7324" w:rsidRDefault="009F4137" w:rsidP="00BF7324">
      <w:pPr>
        <w:pStyle w:val="Heading3"/>
      </w:pPr>
      <w:r w:rsidRPr="00BF7324">
        <w:t>Casus 6 – Onbevoegde beoordeling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:rsidRPr="009A118E" w14:paraId="057F6F28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4FB8F442" w14:textId="77777777" w:rsidR="009F4137" w:rsidRPr="00BF7324" w:rsidRDefault="009F4137" w:rsidP="00BF7324">
            <w:pPr>
              <w:pStyle w:val="BodyText"/>
            </w:pPr>
            <w:r w:rsidRPr="00BF7324">
              <w:t>De beoordeling is uitgevoerd door een medewerker die (nog) niet aangewezen is als beoordelaar/examinator voor dit examen.</w:t>
            </w:r>
          </w:p>
        </w:tc>
      </w:tr>
    </w:tbl>
    <w:p w14:paraId="04D80995" w14:textId="77777777" w:rsidR="009F4137" w:rsidRPr="00BF7324" w:rsidRDefault="009F4137" w:rsidP="00BF7324">
      <w:pPr>
        <w:pStyle w:val="Heading3"/>
      </w:pPr>
      <w:r w:rsidRPr="00BF7324">
        <w:lastRenderedPageBreak/>
        <w:t>Casus 7 – Heterogene bewijslast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:rsidRPr="009A118E" w14:paraId="2C6830C7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6EF44782" w14:textId="77777777" w:rsidR="009F4137" w:rsidRPr="00BF7324" w:rsidRDefault="009F4137" w:rsidP="00BF7324">
            <w:pPr>
              <w:pStyle w:val="BodyText"/>
            </w:pPr>
            <w:r w:rsidRPr="00BF7324">
              <w:t>Het examendossier bevat wel beoordelingsformulier, maar geen beoordelingscriteria/</w:t>
            </w:r>
            <w:proofErr w:type="spellStart"/>
            <w:r w:rsidRPr="00BF7324">
              <w:t>rubric</w:t>
            </w:r>
            <w:proofErr w:type="spellEnd"/>
            <w:r w:rsidRPr="00BF7324">
              <w:t xml:space="preserve"> of onderbouwing bij een afwijkende beoordeling.</w:t>
            </w:r>
          </w:p>
        </w:tc>
      </w:tr>
    </w:tbl>
    <w:p w14:paraId="34240102" w14:textId="77777777" w:rsidR="009F4137" w:rsidRPr="00BF7324" w:rsidRDefault="009F4137" w:rsidP="00BF7324">
      <w:pPr>
        <w:pStyle w:val="Heading3"/>
      </w:pPr>
      <w:r w:rsidRPr="00BF7324">
        <w:t xml:space="preserve">Casus 8 – Herkansing en </w:t>
      </w:r>
      <w:proofErr w:type="spellStart"/>
      <w:r w:rsidRPr="00BF7324">
        <w:t>kansverbruik</w:t>
      </w:r>
      <w:proofErr w:type="spellEnd"/>
      <w:r w:rsidRPr="00BF7324">
        <w:t xml:space="preserve"> onduidelijk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:rsidRPr="009A118E" w14:paraId="26C00127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644784D6" w14:textId="77777777" w:rsidR="009F4137" w:rsidRPr="00BF7324" w:rsidRDefault="009F4137" w:rsidP="00BF7324">
            <w:pPr>
              <w:pStyle w:val="BodyText"/>
            </w:pPr>
            <w:r w:rsidRPr="00BF7324">
              <w:t xml:space="preserve">Student heeft een herkansing gedaan, maar het is onduidelijk welke poging telt en of </w:t>
            </w:r>
            <w:proofErr w:type="spellStart"/>
            <w:r w:rsidRPr="00BF7324">
              <w:t>kansverbruik</w:t>
            </w:r>
            <w:proofErr w:type="spellEnd"/>
            <w:r w:rsidRPr="00BF7324">
              <w:t xml:space="preserve"> correct is toegepast.</w:t>
            </w:r>
          </w:p>
        </w:tc>
      </w:tr>
    </w:tbl>
    <w:p w14:paraId="2EF8EEDD" w14:textId="77777777" w:rsidR="009F4137" w:rsidRPr="00BF7324" w:rsidRDefault="009F4137" w:rsidP="00BF7324">
      <w:pPr>
        <w:pStyle w:val="Heading3"/>
      </w:pPr>
      <w:r w:rsidRPr="00BF7324">
        <w:t>Casus 9 – Privacy &amp; inzage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:rsidRPr="009A118E" w14:paraId="07F45C5A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1EF068E2" w14:textId="77777777" w:rsidR="009F4137" w:rsidRPr="00BF7324" w:rsidRDefault="009F4137" w:rsidP="00BF7324">
            <w:pPr>
              <w:pStyle w:val="BodyText"/>
            </w:pPr>
            <w:r w:rsidRPr="00BF7324">
              <w:t>Student vraagt inzage in bewijsstukken. Wat deel je wel/niet en hoe borg je dat het dossier compleet en ongewijzigd blijft?</w:t>
            </w:r>
          </w:p>
        </w:tc>
      </w:tr>
    </w:tbl>
    <w:p w14:paraId="4487AFA7" w14:textId="77777777" w:rsidR="009F4137" w:rsidRPr="00BF7324" w:rsidRDefault="009F4137" w:rsidP="00BF7324">
      <w:pPr>
        <w:pStyle w:val="Heading3"/>
      </w:pPr>
      <w:r w:rsidRPr="00BF7324">
        <w:t>Casus 10 – Fraudesignaal</w:t>
      </w:r>
    </w:p>
    <w:tbl>
      <w:tblPr>
        <w:tblW w:w="0" w:type="auto"/>
        <w:tblBorders>
          <w:top w:val="single" w:sz="8" w:space="0" w:color="D9D9D9"/>
          <w:left w:val="single" w:sz="8" w:space="0" w:color="D9D9D9"/>
          <w:bottom w:val="single" w:sz="8" w:space="0" w:color="D9D9D9"/>
          <w:right w:val="single" w:sz="8" w:space="0" w:color="D9D9D9"/>
          <w:insideH w:val="single" w:sz="8" w:space="0" w:color="D9D9D9"/>
          <w:insideV w:val="single" w:sz="8" w:space="0" w:color="D9D9D9"/>
        </w:tblBorders>
        <w:tblLook w:val="04A0" w:firstRow="1" w:lastRow="0" w:firstColumn="1" w:lastColumn="0" w:noHBand="0" w:noVBand="1"/>
      </w:tblPr>
      <w:tblGrid>
        <w:gridCol w:w="8628"/>
      </w:tblGrid>
      <w:tr w:rsidR="009F4137" w14:paraId="22F232FF" w14:textId="77777777" w:rsidTr="00DD219C">
        <w:tc>
          <w:tcPr>
            <w:tcW w:w="9972" w:type="dxa"/>
            <w:shd w:val="clear" w:color="auto" w:fill="F7F7F7"/>
            <w:tcMar>
              <w:top w:w="160" w:type="dxa"/>
              <w:left w:w="120" w:type="dxa"/>
              <w:bottom w:w="160" w:type="dxa"/>
              <w:right w:w="120" w:type="dxa"/>
            </w:tcMar>
          </w:tcPr>
          <w:p w14:paraId="246A7409" w14:textId="77777777" w:rsidR="009F4137" w:rsidRPr="00BF7324" w:rsidRDefault="009F4137" w:rsidP="00BF7324">
            <w:pPr>
              <w:pStyle w:val="BodyText"/>
            </w:pPr>
            <w:r w:rsidRPr="00BF7324">
              <w:t>Surveillant meldt een vermoeden van fraude. Het resultaat is nog niet vastgesteld. Welke route volg je en wat leg je vast?</w:t>
            </w:r>
          </w:p>
        </w:tc>
      </w:tr>
    </w:tbl>
    <w:p w14:paraId="409B1D2E" w14:textId="77777777" w:rsidR="009F4137" w:rsidRDefault="009F4137" w:rsidP="009F4137"/>
    <w:p w14:paraId="155F2024" w14:textId="294E3D60" w:rsidR="009F4137" w:rsidRPr="009F4137" w:rsidRDefault="009F4137" w:rsidP="009F4137">
      <w:pPr>
        <w:pStyle w:val="BasistekstSURF"/>
        <w:sectPr w:rsidR="009F4137" w:rsidRPr="009F4137" w:rsidSect="000E5D68">
          <w:footerReference w:type="even" r:id="rId13"/>
          <w:footerReference w:type="default" r:id="rId14"/>
          <w:headerReference w:type="first" r:id="rId15"/>
          <w:pgSz w:w="11880" w:h="16840" w:code="9"/>
          <w:pgMar w:top="1531" w:right="1616" w:bottom="1531" w:left="1616" w:header="170" w:footer="170" w:gutter="0"/>
          <w:pgNumType w:start="2"/>
          <w:cols w:space="708"/>
          <w:titlePg/>
          <w:docGrid w:linePitch="360"/>
        </w:sectPr>
      </w:pPr>
    </w:p>
    <w:p w14:paraId="52D27D9A" w14:textId="0B359222" w:rsidR="00E04EE1" w:rsidRPr="00E04EE1" w:rsidRDefault="00EB6F4B" w:rsidP="00EB6F4B">
      <w:pPr>
        <w:widowControl/>
        <w:autoSpaceDE/>
        <w:autoSpaceDN/>
        <w:spacing w:line="259" w:lineRule="auto"/>
      </w:pPr>
      <w:r>
        <w:rPr>
          <w:noProof/>
        </w:rPr>
        <w:lastRenderedPageBreak/>
        <w:drawing>
          <wp:anchor distT="0" distB="0" distL="114300" distR="114300" simplePos="0" relativeHeight="251652096" behindDoc="1" locked="0" layoutInCell="1" allowOverlap="1" wp14:anchorId="6EAF6065" wp14:editId="27177ABA">
            <wp:simplePos x="0" y="0"/>
            <wp:positionH relativeFrom="page">
              <wp:align>right</wp:align>
            </wp:positionH>
            <wp:positionV relativeFrom="paragraph">
              <wp:posOffset>-977767</wp:posOffset>
            </wp:positionV>
            <wp:extent cx="7560128" cy="10685690"/>
            <wp:effectExtent l="0" t="0" r="3175" b="1905"/>
            <wp:wrapNone/>
            <wp:docPr id="10736013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01361" name="Picture 107360136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0128" cy="10685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BBDB21" w14:textId="3CB1C73F" w:rsidR="006A0FA8" w:rsidRDefault="006A0FA8" w:rsidP="006A0FA8">
      <w:pPr>
        <w:pStyle w:val="BasistekstSURF"/>
      </w:pPr>
    </w:p>
    <w:p w14:paraId="0B716C0E" w14:textId="77777777" w:rsidR="006A0FA8" w:rsidRDefault="006A0FA8" w:rsidP="006A0FA8">
      <w:pPr>
        <w:pStyle w:val="BasistekstSURF"/>
      </w:pPr>
    </w:p>
    <w:p w14:paraId="706E98A5" w14:textId="77777777" w:rsidR="006A0FA8" w:rsidRDefault="006A0FA8" w:rsidP="006A0FA8">
      <w:pPr>
        <w:pStyle w:val="BasistekstSURF"/>
      </w:pPr>
    </w:p>
    <w:p w14:paraId="623497DE" w14:textId="77777777" w:rsidR="006A0FA8" w:rsidRDefault="006A0FA8" w:rsidP="006A0FA8">
      <w:pPr>
        <w:pStyle w:val="BasistekstSURF"/>
      </w:pPr>
    </w:p>
    <w:p w14:paraId="6DE5C1E1" w14:textId="364DEEE1" w:rsidR="006A0FA8" w:rsidRDefault="006A0FA8" w:rsidP="006A0FA8">
      <w:pPr>
        <w:pStyle w:val="BasistekstSURF"/>
      </w:pPr>
    </w:p>
    <w:p w14:paraId="4DD6C588" w14:textId="76316275" w:rsidR="006A0FA8" w:rsidRPr="006A0FA8" w:rsidRDefault="006A0FA8" w:rsidP="006A0FA8">
      <w:pPr>
        <w:pStyle w:val="BasistekstSURF"/>
      </w:pPr>
    </w:p>
    <w:sectPr w:rsidR="006A0FA8" w:rsidRPr="006A0FA8" w:rsidSect="00EB6F4B">
      <w:pgSz w:w="11901" w:h="16817" w:code="9"/>
      <w:pgMar w:top="1531" w:right="1616" w:bottom="1531" w:left="1616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FBC4A" w14:textId="77777777" w:rsidR="00D1525C" w:rsidRPr="00410612" w:rsidRDefault="00D1525C" w:rsidP="00410612">
      <w:pPr>
        <w:pStyle w:val="Footer"/>
      </w:pPr>
    </w:p>
  </w:endnote>
  <w:endnote w:type="continuationSeparator" w:id="0">
    <w:p w14:paraId="166A9A22" w14:textId="77777777" w:rsidR="00D1525C" w:rsidRPr="00410612" w:rsidRDefault="00D1525C" w:rsidP="00410612">
      <w:pPr>
        <w:pStyle w:val="Footer"/>
      </w:pPr>
    </w:p>
  </w:endnote>
  <w:endnote w:type="continuationNotice" w:id="1">
    <w:p w14:paraId="474A09C6" w14:textId="77777777" w:rsidR="00D1525C" w:rsidRDefault="00D1525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CBE6DE88-C478-7146-9D64-8B698F3C9F9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2948A10-8386-D74C-996E-1E8CB78C3F6B}"/>
    <w:embedBold r:id="rId3" w:fontKey="{6538E005-D99B-664B-BEE9-7F32675AA975}"/>
    <w:embedItalic r:id="rId4" w:fontKey="{37E2BAEF-C0AB-5E4C-8760-1DA6782B5288}"/>
    <w:embedBoldItalic r:id="rId5" w:fontKey="{1811F7A7-7BCC-7A4D-81F1-FDE9C03824A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6CB31D8D-FDF6-2F49-8F57-5095CE01AF1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80C7BBCF-BBE2-0942-B5FB-0F6283C77961}"/>
  </w:font>
  <w:font w:name="General Sans Semibold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875BB947-D6EC-864F-8C08-59431481081C}"/>
    <w:embedBold r:id="rId9" w:fontKey="{66E71701-6B2F-6D4D-BA14-7526006BA6EE}"/>
    <w:embedItalic r:id="rId10" w:fontKey="{C63A47EC-7DC0-504F-80E1-253E41DD5143}"/>
    <w:embedBoldItalic r:id="rId11" w:fontKey="{49FEEDA8-A74A-CD4A-8D3B-ACEFE8049AA5}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  <w:embedRegular r:id="rId12" w:fontKey="{4ECC4FAB-92D9-9F44-AE65-567347BBBEC8}"/>
    <w:embedBold r:id="rId13" w:fontKey="{49358FFC-548C-6547-BCBF-1E02A1351010}"/>
    <w:embedItalic r:id="rId14" w:fontKey="{DD3249FE-6D77-4148-BC56-63F47C37F84C}"/>
    <w:embedBoldItalic r:id="rId15" w:fontKey="{54434A50-870D-F541-AB2B-2085BB093FBE}"/>
  </w:font>
  <w:font w:name="General Sans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r:id="rId16" w:fontKey="{F9396907-1AF3-5245-B828-7C7A94ACCA78}"/>
  </w:font>
  <w:font w:name="COOPER LIGHT BT">
    <w:panose1 w:val="0208050304030B020404"/>
    <w:charset w:val="00"/>
    <w:family w:val="roman"/>
    <w:pitch w:val="variable"/>
    <w:sig w:usb0="00000003" w:usb1="00000000" w:usb2="00000000" w:usb3="00000000" w:csb0="00000001" w:csb1="00000000"/>
    <w:embedRegular r:id="rId17" w:fontKey="{06FAB3DF-5E5F-1D48-8175-38D40EE8E3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738052489"/>
      <w:docPartObj>
        <w:docPartGallery w:val="Page Numbers (Bottom of Page)"/>
        <w:docPartUnique/>
      </w:docPartObj>
    </w:sdtPr>
    <w:sdtContent>
      <w:p w14:paraId="5AB4071C" w14:textId="6F7C6596" w:rsidR="00207E2E" w:rsidRDefault="00207E2E" w:rsidP="000E5D6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CB2517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1419784751"/>
      <w:docPartObj>
        <w:docPartGallery w:val="Page Numbers (Bottom of Page)"/>
        <w:docPartUnique/>
      </w:docPartObj>
    </w:sdtPr>
    <w:sdtContent>
      <w:p w14:paraId="48453E85" w14:textId="1252221B" w:rsidR="00207E2E" w:rsidRDefault="00207E2E" w:rsidP="000E5D68">
        <w:pPr>
          <w:pStyle w:val="Footer"/>
          <w:framePr w:wrap="none" w:vAnchor="text" w:hAnchor="margin" w:xAlign="right" w:y="1"/>
          <w:ind w:right="36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CB2517"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11B180F1" w14:textId="77777777" w:rsidR="00207E2E" w:rsidRDefault="00207E2E" w:rsidP="00207E2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16677137"/>
      <w:docPartObj>
        <w:docPartGallery w:val="Page Numbers (Bottom of Page)"/>
        <w:docPartUnique/>
      </w:docPartObj>
    </w:sdtPr>
    <w:sdtContent>
      <w:p w14:paraId="763B02FA" w14:textId="42428BEB" w:rsidR="00207E2E" w:rsidRDefault="00207E2E" w:rsidP="000E5D68">
        <w:pPr>
          <w:pStyle w:val="Footer"/>
          <w:framePr w:wrap="none" w:vAnchor="text" w:hAnchor="margin" w:xAlign="right" w:y="1"/>
          <w:rPr>
            <w:rStyle w:val="PageNumber"/>
          </w:rPr>
        </w:pP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begin"/>
        </w:r>
        <w:r w:rsidRPr="00207E2E">
          <w:rPr>
            <w:rStyle w:val="PageNumber"/>
            <w:rFonts w:ascii="General Sans" w:hAnsi="General Sans"/>
            <w:sz w:val="20"/>
            <w:szCs w:val="20"/>
          </w:rPr>
          <w:instrText xml:space="preserve"> PAGE </w:instrText>
        </w: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separate"/>
        </w:r>
        <w:r w:rsidRPr="00207E2E">
          <w:rPr>
            <w:rStyle w:val="PageNumber"/>
            <w:rFonts w:ascii="General Sans" w:hAnsi="General Sans"/>
            <w:noProof/>
            <w:sz w:val="20"/>
            <w:szCs w:val="20"/>
          </w:rPr>
          <w:t>3</w:t>
        </w:r>
        <w:r w:rsidRPr="00207E2E">
          <w:rPr>
            <w:rStyle w:val="PageNumber"/>
            <w:rFonts w:ascii="General Sans" w:hAnsi="General Sans"/>
            <w:sz w:val="20"/>
            <w:szCs w:val="20"/>
          </w:rPr>
          <w:fldChar w:fldCharType="end"/>
        </w:r>
      </w:p>
    </w:sdtContent>
  </w:sdt>
  <w:sdt>
    <w:sdtPr>
      <w:alias w:val="Title"/>
      <w:tag w:val=""/>
      <w:id w:val="367805816"/>
      <w:placeholder>
        <w:docPart w:val="39C5AB76252D4446B5B53F97F86318B2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15:appearance w15:val="hidden"/>
      <w:text/>
    </w:sdtPr>
    <w:sdtContent>
      <w:p w14:paraId="4FA6D05B" w14:textId="41791B67" w:rsidR="00207E2E" w:rsidRDefault="009F4137" w:rsidP="002E4960">
        <w:pPr>
          <w:pStyle w:val="BasistekstSURF"/>
          <w:spacing w:before="0" w:after="0"/>
          <w:ind w:right="360"/>
          <w:jc w:val="both"/>
        </w:pPr>
        <w:r>
          <w:t>Beleidsstudio - Vaststellen resultaat</w:t>
        </w:r>
      </w:p>
    </w:sdtContent>
  </w:sdt>
  <w:p w14:paraId="2A3490A6" w14:textId="5738EB7F" w:rsidR="00207E2E" w:rsidRDefault="00207E2E" w:rsidP="00207E2E">
    <w:pPr>
      <w:pStyle w:val="Footer"/>
      <w:ind w:right="36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B32CD9" w14:textId="77777777" w:rsidR="00D1525C" w:rsidRPr="00410612" w:rsidRDefault="00D1525C" w:rsidP="00410612">
      <w:pPr>
        <w:pStyle w:val="Footer"/>
      </w:pPr>
    </w:p>
  </w:footnote>
  <w:footnote w:type="continuationSeparator" w:id="0">
    <w:p w14:paraId="52C81547" w14:textId="77777777" w:rsidR="00D1525C" w:rsidRPr="00410612" w:rsidRDefault="00D1525C" w:rsidP="00410612">
      <w:pPr>
        <w:pStyle w:val="Footer"/>
      </w:pPr>
    </w:p>
  </w:footnote>
  <w:footnote w:type="continuationNotice" w:id="1">
    <w:p w14:paraId="52226F85" w14:textId="77777777" w:rsidR="00D1525C" w:rsidRDefault="00D1525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78833D" w14:textId="47086983" w:rsidR="00EE0282" w:rsidRDefault="00813DE7">
    <w:pPr>
      <w:pStyle w:val="Header"/>
    </w:pPr>
    <w:r>
      <w:rPr>
        <w:rFonts w:ascii="Times New Roman"/>
        <w:noProof/>
        <w:spacing w:val="108"/>
        <w:position w:val="3"/>
        <w:sz w:val="20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6C0B05B5" wp14:editId="1AEDBCE9">
              <wp:simplePos x="0" y="0"/>
              <wp:positionH relativeFrom="column">
                <wp:posOffset>4942840</wp:posOffset>
              </wp:positionH>
              <wp:positionV relativeFrom="paragraph">
                <wp:posOffset>311294</wp:posOffset>
              </wp:positionV>
              <wp:extent cx="972185" cy="432434"/>
              <wp:effectExtent l="0" t="0" r="5715" b="1270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972185" cy="432434"/>
                        <a:chOff x="0" y="0"/>
                        <a:chExt cx="972185" cy="432434"/>
                      </a:xfrm>
                    </wpg:grpSpPr>
                    <wps:wsp>
                      <wps:cNvPr id="6" name="Graphic 6"/>
                      <wps:cNvSpPr/>
                      <wps:spPr>
                        <a:xfrm>
                          <a:off x="4660" y="4660"/>
                          <a:ext cx="963294" cy="4229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3294" h="422909">
                              <a:moveTo>
                                <a:pt x="211340" y="0"/>
                              </a:moveTo>
                              <a:lnTo>
                                <a:pt x="162880" y="5581"/>
                              </a:lnTo>
                              <a:lnTo>
                                <a:pt x="118396" y="21479"/>
                              </a:lnTo>
                              <a:lnTo>
                                <a:pt x="79155" y="46427"/>
                              </a:lnTo>
                              <a:lnTo>
                                <a:pt x="46427" y="79155"/>
                              </a:lnTo>
                              <a:lnTo>
                                <a:pt x="21479" y="118396"/>
                              </a:lnTo>
                              <a:lnTo>
                                <a:pt x="5581" y="162880"/>
                              </a:lnTo>
                              <a:lnTo>
                                <a:pt x="0" y="211340"/>
                              </a:lnTo>
                              <a:lnTo>
                                <a:pt x="5581" y="259800"/>
                              </a:lnTo>
                              <a:lnTo>
                                <a:pt x="21479" y="304285"/>
                              </a:lnTo>
                              <a:lnTo>
                                <a:pt x="46427" y="343525"/>
                              </a:lnTo>
                              <a:lnTo>
                                <a:pt x="79155" y="376253"/>
                              </a:lnTo>
                              <a:lnTo>
                                <a:pt x="118396" y="401201"/>
                              </a:lnTo>
                              <a:lnTo>
                                <a:pt x="162880" y="417100"/>
                              </a:lnTo>
                              <a:lnTo>
                                <a:pt x="211340" y="422681"/>
                              </a:lnTo>
                              <a:lnTo>
                                <a:pt x="751344" y="422681"/>
                              </a:lnTo>
                              <a:lnTo>
                                <a:pt x="799800" y="417100"/>
                              </a:lnTo>
                              <a:lnTo>
                                <a:pt x="844283" y="401201"/>
                              </a:lnTo>
                              <a:lnTo>
                                <a:pt x="883524" y="376253"/>
                              </a:lnTo>
                              <a:lnTo>
                                <a:pt x="916253" y="343525"/>
                              </a:lnTo>
                              <a:lnTo>
                                <a:pt x="941203" y="304285"/>
                              </a:lnTo>
                              <a:lnTo>
                                <a:pt x="957103" y="259800"/>
                              </a:lnTo>
                              <a:lnTo>
                                <a:pt x="962685" y="211340"/>
                              </a:lnTo>
                              <a:lnTo>
                                <a:pt x="957103" y="162880"/>
                              </a:lnTo>
                              <a:lnTo>
                                <a:pt x="941203" y="118396"/>
                              </a:lnTo>
                              <a:lnTo>
                                <a:pt x="916253" y="79155"/>
                              </a:lnTo>
                              <a:lnTo>
                                <a:pt x="883524" y="46427"/>
                              </a:lnTo>
                              <a:lnTo>
                                <a:pt x="844283" y="21479"/>
                              </a:lnTo>
                              <a:lnTo>
                                <a:pt x="799800" y="5581"/>
                              </a:lnTo>
                              <a:lnTo>
                                <a:pt x="751344" y="0"/>
                              </a:lnTo>
                              <a:lnTo>
                                <a:pt x="211340" y="0"/>
                              </a:lnTo>
                              <a:close/>
                            </a:path>
                          </a:pathLst>
                        </a:custGeom>
                        <a:ln w="9321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972185" cy="43243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997491" w14:textId="77777777" w:rsidR="00813DE7" w:rsidRPr="006E6708" w:rsidRDefault="00813DE7" w:rsidP="00813DE7">
                            <w:pPr>
                              <w:spacing w:before="145"/>
                              <w:ind w:left="317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r w:rsidRPr="006E6708">
                              <w:rPr>
                                <w:b/>
                                <w:bCs/>
                                <w:spacing w:val="-2"/>
                                <w:sz w:val="24"/>
                              </w:rPr>
                              <w:t>npuls.nl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0B05B5" id="Group 5" o:spid="_x0000_s1026" style="position:absolute;margin-left:389.2pt;margin-top:24.5pt;width:76.55pt;height:34.05pt;z-index:-251658240" coordsize="9721,432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">
              <v:shape id="Graphic 6" o:spid="_x0000_s1027" style="position:absolute;left:46;top:46;width:9633;height:4229;visibility:visible;mso-wrap-style:square;v-text-anchor:top" coordsize="963294,4229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" path="m211340,l162880,5581,118396,21479,79155,46427,46427,79155,21479,118396,5581,162880,,211340r5581,48460l21479,304285r24948,39240l79155,376253r39241,24948l162880,417100r48460,5581l751344,422681r48456,-5581l844283,401201r39241,-24948l916253,343525r24950,-39240l957103,259800r5582,-48460l957103,162880,941203,118396,916253,79155,883524,46427,844283,21479,799800,5581,751344,,211340,xe" filled="f" strokecolor="#231f20" strokeweight=".25892mm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8" type="#_x0000_t202" style="position:absolute;width:9721;height:432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" filled="f" stroked="f">
                <v:textbox inset="0,0,0,0">
                  <w:txbxContent>
                    <w:p w14:paraId="41997491" w14:textId="77777777" w:rsidR="00813DE7" w:rsidRPr="006E6708" w:rsidRDefault="00813DE7" w:rsidP="00813DE7">
                      <w:pPr>
                        <w:spacing w:before="145"/>
                        <w:ind w:left="317"/>
                        <w:rPr>
                          <w:b/>
                          <w:bCs/>
                          <w:sz w:val="24"/>
                        </w:rPr>
                      </w:pPr>
                      <w:r w:rsidRPr="006E6708">
                        <w:rPr>
                          <w:b/>
                          <w:bCs/>
                          <w:spacing w:val="-2"/>
                          <w:sz w:val="24"/>
                        </w:rPr>
                        <w:t>npuls.nl</w:t>
                      </w:r>
                    </w:p>
                  </w:txbxContent>
                </v:textbox>
              </v:shape>
            </v:group>
          </w:pict>
        </mc:Fallback>
      </mc:AlternateContent>
    </w:r>
    <w:r w:rsidR="00CB2517">
      <w:rPr>
        <w:noProof/>
      </w:rPr>
      <w:drawing>
        <wp:anchor distT="0" distB="0" distL="114300" distR="114300" simplePos="0" relativeHeight="251657216" behindDoc="1" locked="0" layoutInCell="1" allowOverlap="1" wp14:anchorId="4E7FC99C" wp14:editId="54AD644D">
          <wp:simplePos x="0" y="0"/>
          <wp:positionH relativeFrom="column">
            <wp:posOffset>-460485</wp:posOffset>
          </wp:positionH>
          <wp:positionV relativeFrom="paragraph">
            <wp:posOffset>334191</wp:posOffset>
          </wp:positionV>
          <wp:extent cx="1533986" cy="522514"/>
          <wp:effectExtent l="0" t="0" r="3175" b="0"/>
          <wp:wrapNone/>
          <wp:docPr id="4900159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791526" name="Picture 16067915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3986" cy="522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1FAF">
      <w:rPr>
        <w:rFonts w:ascii="Times New Roman"/>
        <w:noProof/>
        <w:position w:val="3"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2C5A6887" wp14:editId="68A3885F">
              <wp:simplePos x="0" y="0"/>
              <wp:positionH relativeFrom="page">
                <wp:posOffset>0</wp:posOffset>
              </wp:positionH>
              <wp:positionV relativeFrom="page">
                <wp:posOffset>-13648</wp:posOffset>
              </wp:positionV>
              <wp:extent cx="8256896" cy="10735632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256896" cy="10735632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 h="8640445">
                            <a:moveTo>
                              <a:pt x="6120003" y="0"/>
                            </a:moveTo>
                            <a:lnTo>
                              <a:pt x="0" y="0"/>
                            </a:lnTo>
                            <a:lnTo>
                              <a:pt x="0" y="8640000"/>
                            </a:lnTo>
                            <a:lnTo>
                              <a:pt x="6120003" y="8640000"/>
                            </a:lnTo>
                            <a:lnTo>
                              <a:pt x="6120003" y="0"/>
                            </a:lnTo>
                            <a:close/>
                          </a:path>
                        </a:pathLst>
                      </a:custGeom>
                      <a:solidFill>
                        <a:srgbClr val="EFD2D4"/>
                      </a:solidFill>
                    </wps:spPr>
                    <wps:txbx>
                      <w:txbxContent>
                        <w:p w14:paraId="64B3870A" w14:textId="72E68AD5" w:rsidR="00887837" w:rsidRPr="00887837" w:rsidRDefault="00887837" w:rsidP="00887837">
                          <w:pPr>
                            <w:pStyle w:val="BodyText"/>
                            <w:rPr>
                              <w:sz w:val="14"/>
                              <w:szCs w:val="14"/>
                            </w:rPr>
                          </w:pPr>
                        </w:p>
                        <w:p w14:paraId="116905A4" w14:textId="77777777" w:rsidR="00887837" w:rsidRDefault="00887837"/>
                      </w:txbxContent>
                    </wps:txbx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5A6887" id="Graphic 1" o:spid="_x0000_s1029" style="position:absolute;margin-left:0;margin-top:-1.05pt;width:650.15pt;height:845.35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6120130,8640445" o:spt="1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" adj="-11796480,,5400" path="m6120003,l,,,8640000r6120003,l6120003,xe" fillcolor="#efd2d4" stroked="f">
              <v:stroke joinstyle="miter"/>
              <v:formulas/>
              <v:path arrowok="t" o:connecttype="custom" textboxrect="0,0,6120130,8640445"/>
              <v:textbox inset="0,0,0,0">
                <w:txbxContent>
                  <w:p w14:paraId="64B3870A" w14:textId="72E68AD5" w:rsidR="00887837" w:rsidRPr="00887837" w:rsidRDefault="00887837" w:rsidP="00887837">
                    <w:pPr>
                      <w:pStyle w:val="BodyText"/>
                      <w:rPr>
                        <w:sz w:val="14"/>
                        <w:szCs w:val="14"/>
                      </w:rPr>
                    </w:pPr>
                  </w:p>
                  <w:p w14:paraId="116905A4" w14:textId="77777777" w:rsidR="00887837" w:rsidRDefault="00887837"/>
                </w:txbxContent>
              </v:textbox>
              <w10:wrap anchorx="page" anchory="page"/>
            </v:shape>
          </w:pict>
        </mc:Fallback>
      </mc:AlternateContent>
    </w:r>
    <w:r w:rsidR="00EB396B">
      <w:rPr>
        <w:noProof/>
      </w:rPr>
      <w:drawing>
        <wp:anchor distT="0" distB="0" distL="114300" distR="114300" simplePos="0" relativeHeight="251655168" behindDoc="1" locked="0" layoutInCell="1" allowOverlap="1" wp14:anchorId="1B5FC8C5" wp14:editId="35E08884">
          <wp:simplePos x="0" y="0"/>
          <wp:positionH relativeFrom="column">
            <wp:posOffset>-1026160</wp:posOffset>
          </wp:positionH>
          <wp:positionV relativeFrom="paragraph">
            <wp:posOffset>10640060</wp:posOffset>
          </wp:positionV>
          <wp:extent cx="7727950" cy="10931525"/>
          <wp:effectExtent l="0" t="0" r="6350" b="3175"/>
          <wp:wrapNone/>
          <wp:docPr id="1012666309" name="Picture 10126663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727950" cy="1093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51.45pt;height:87.45pt" o:bullet="t">
        <v:imagedata r:id="rId1" o:title="JU bullet 01"/>
      </v:shape>
    </w:pict>
  </w:numPicBullet>
  <w:numPicBullet w:numPicBulletId="1">
    <w:pict>
      <v:shape id="_x0000_i1026" type="#_x0000_t75" style="width:51.45pt;height:87.45pt" o:bullet="t">
        <v:imagedata r:id="rId2" o:title="JU bullet 02"/>
      </v:shape>
    </w:pict>
  </w:numPicBullet>
  <w:numPicBullet w:numPicBulletId="2">
    <w:pict>
      <v:shape id="_x0000_i1027" type="#_x0000_t75" style="width:49.5pt;height:85.5pt" o:bullet="t">
        <v:imagedata r:id="rId3" o:title="JU bullet 03"/>
      </v:shape>
    </w:pict>
  </w:numPicBullet>
  <w:abstractNum w:abstractNumId="0" w15:restartNumberingAfterBreak="0">
    <w:nsid w:val="FFFFFF7C"/>
    <w:multiLevelType w:val="singleLevel"/>
    <w:tmpl w:val="B6A8CEA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6D8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AF3C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E5A20A0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A03FC2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A8064A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A86C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FE83CD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E2380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13E234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024EA2"/>
    <w:multiLevelType w:val="hybridMultilevel"/>
    <w:tmpl w:val="D98670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CF1149"/>
    <w:multiLevelType w:val="multilevel"/>
    <w:tmpl w:val="90A8103A"/>
    <w:numStyleLink w:val="BijlagenummeringSURF"/>
  </w:abstractNum>
  <w:abstractNum w:abstractNumId="12" w15:restartNumberingAfterBreak="0">
    <w:nsid w:val="10B933AC"/>
    <w:multiLevelType w:val="multilevel"/>
    <w:tmpl w:val="04130023"/>
    <w:styleLink w:val="ArticleSection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11E353F4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1BAB28BF"/>
    <w:multiLevelType w:val="multilevel"/>
    <w:tmpl w:val="796A6A4A"/>
    <w:styleLink w:val="CurrentList2"/>
    <w:lvl w:ilvl="0">
      <w:start w:val="1"/>
      <w:numFmt w:val="decimal"/>
      <w:lvlText w:val="%1."/>
      <w:lvlJc w:val="left"/>
      <w:pPr>
        <w:ind w:left="360" w:hanging="360"/>
      </w:pPr>
      <w:rPr>
        <w:rFonts w:ascii="General Sans Semibold" w:hAnsi="General Sans Semibold" w:hint="default"/>
        <w:sz w:val="1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0B86AA0"/>
    <w:multiLevelType w:val="multilevel"/>
    <w:tmpl w:val="BD2E0400"/>
    <w:numStyleLink w:val="KopnummeringSURF"/>
  </w:abstractNum>
  <w:abstractNum w:abstractNumId="16" w15:restartNumberingAfterBreak="0">
    <w:nsid w:val="2D665843"/>
    <w:multiLevelType w:val="multilevel"/>
    <w:tmpl w:val="90A8103A"/>
    <w:styleLink w:val="BijlagenummeringSURF"/>
    <w:lvl w:ilvl="0">
      <w:start w:val="1"/>
      <w:numFmt w:val="decimal"/>
      <w:pStyle w:val="Bijlagekop1SURF"/>
      <w:suff w:val="space"/>
      <w:lvlText w:val="Bijlage 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Bijlagekop2SURF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" w:hanging="284"/>
      </w:pPr>
      <w:rPr>
        <w:rFonts w:hint="default"/>
      </w:rPr>
    </w:lvl>
  </w:abstractNum>
  <w:abstractNum w:abstractNumId="17" w15:restartNumberingAfterBreak="0">
    <w:nsid w:val="2D7E06B0"/>
    <w:multiLevelType w:val="multilevel"/>
    <w:tmpl w:val="9200769E"/>
    <w:styleLink w:val="OpsommingkleineletterSURF"/>
    <w:lvl w:ilvl="0">
      <w:start w:val="1"/>
      <w:numFmt w:val="lowerLetter"/>
      <w:pStyle w:val="Opsommingkleinelett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Opsommingkleinelett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lowerLetter"/>
      <w:pStyle w:val="Opsommingkleinelett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lowerLetter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985" w:hanging="284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2268" w:hanging="283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552" w:hanging="284"/>
      </w:pPr>
      <w:rPr>
        <w:rFonts w:hint="default"/>
      </w:rPr>
    </w:lvl>
  </w:abstractNum>
  <w:abstractNum w:abstractNumId="18" w15:restartNumberingAfterBreak="0">
    <w:nsid w:val="398A2A0C"/>
    <w:multiLevelType w:val="multilevel"/>
    <w:tmpl w:val="89367262"/>
    <w:styleLink w:val="OpsommingnummerSURF"/>
    <w:lvl w:ilvl="0">
      <w:start w:val="1"/>
      <w:numFmt w:val="decimal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8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556" w:hanging="284"/>
      </w:pPr>
      <w:rPr>
        <w:rFonts w:hint="default"/>
      </w:rPr>
    </w:lvl>
  </w:abstractNum>
  <w:abstractNum w:abstractNumId="19" w15:restartNumberingAfterBreak="0">
    <w:nsid w:val="3A1D2525"/>
    <w:multiLevelType w:val="hybridMultilevel"/>
    <w:tmpl w:val="55087F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FE63DE"/>
    <w:multiLevelType w:val="multilevel"/>
    <w:tmpl w:val="ED406672"/>
    <w:numStyleLink w:val="111111"/>
  </w:abstractNum>
  <w:abstractNum w:abstractNumId="21" w15:restartNumberingAfterBreak="0">
    <w:nsid w:val="40EF61F8"/>
    <w:multiLevelType w:val="multilevel"/>
    <w:tmpl w:val="BD2E0400"/>
    <w:styleLink w:val="KopnummeringSURF"/>
    <w:lvl w:ilvl="0">
      <w:start w:val="1"/>
      <w:numFmt w:val="decimal"/>
      <w:pStyle w:val="Heading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2" w15:restartNumberingAfterBreak="0">
    <w:nsid w:val="41A47F62"/>
    <w:multiLevelType w:val="singleLevel"/>
    <w:tmpl w:val="796A6A4A"/>
    <w:lvl w:ilvl="0">
      <w:start w:val="1"/>
      <w:numFmt w:val="decimal"/>
      <w:pStyle w:val="Opsommingnummer3eniveauSURF"/>
      <w:lvlText w:val="%1."/>
      <w:lvlJc w:val="left"/>
      <w:pPr>
        <w:ind w:left="360" w:hanging="360"/>
      </w:pPr>
      <w:rPr>
        <w:rFonts w:ascii="General Sans Semibold" w:hAnsi="General Sans Semibold" w:hint="default"/>
        <w:sz w:val="18"/>
      </w:rPr>
    </w:lvl>
  </w:abstractNum>
  <w:abstractNum w:abstractNumId="23" w15:restartNumberingAfterBreak="0">
    <w:nsid w:val="49E04A53"/>
    <w:multiLevelType w:val="multilevel"/>
    <w:tmpl w:val="7FB6E594"/>
    <w:styleLink w:val="AgendapuntlijstSURF"/>
    <w:lvl w:ilvl="0">
      <w:start w:val="1"/>
      <w:numFmt w:val="decimal"/>
      <w:pStyle w:val="AgendapuntSURF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C372459"/>
    <w:multiLevelType w:val="multilevel"/>
    <w:tmpl w:val="ED406672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CF055FC"/>
    <w:multiLevelType w:val="multilevel"/>
    <w:tmpl w:val="22766790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6" w15:restartNumberingAfterBreak="0">
    <w:nsid w:val="4EE90EE5"/>
    <w:multiLevelType w:val="hybridMultilevel"/>
    <w:tmpl w:val="14E4F1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F24DB4"/>
    <w:multiLevelType w:val="multilevel"/>
    <w:tmpl w:val="2B5E30A0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1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8" w15:restartNumberingAfterBreak="0">
    <w:nsid w:val="603D47C3"/>
    <w:multiLevelType w:val="hybridMultilevel"/>
    <w:tmpl w:val="BAB43EE4"/>
    <w:lvl w:ilvl="0" w:tplc="D60631B2">
      <w:start w:val="1"/>
      <w:numFmt w:val="bullet"/>
      <w:pStyle w:val="Opsommingteken1eniveauSURF"/>
      <w:lvlText w:val=""/>
      <w:lvlJc w:val="left"/>
      <w:pPr>
        <w:ind w:left="340" w:hanging="34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335A0"/>
    <w:multiLevelType w:val="multilevel"/>
    <w:tmpl w:val="AC084EA8"/>
    <w:styleLink w:val="OpsommingtekenSURF"/>
    <w:lvl w:ilvl="0">
      <w:start w:val="1"/>
      <w:numFmt w:val="bullet"/>
      <w:lvlText w:val=""/>
      <w:lvlPicBulletId w:val="0"/>
      <w:lvlJc w:val="left"/>
      <w:pPr>
        <w:ind w:left="284" w:hanging="284"/>
      </w:pPr>
      <w:rPr>
        <w:rFonts w:ascii="Symbol" w:hAnsi="Symbol"/>
        <w:color w:val="auto"/>
        <w:position w:val="0"/>
      </w:rPr>
    </w:lvl>
    <w:lvl w:ilvl="1">
      <w:start w:val="1"/>
      <w:numFmt w:val="bullet"/>
      <w:lvlText w:val=""/>
      <w:lvlPicBulletId w:val="1"/>
      <w:lvlJc w:val="left"/>
      <w:pPr>
        <w:ind w:left="568" w:hanging="284"/>
      </w:pPr>
      <w:rPr>
        <w:rFonts w:ascii="Symbol" w:hAnsi="Symbol"/>
        <w:color w:val="auto"/>
        <w:position w:val="0"/>
      </w:rPr>
    </w:lvl>
    <w:lvl w:ilvl="2">
      <w:start w:val="1"/>
      <w:numFmt w:val="bullet"/>
      <w:lvlText w:val=""/>
      <w:lvlPicBulletId w:val="2"/>
      <w:lvlJc w:val="left"/>
      <w:pPr>
        <w:ind w:left="852" w:hanging="284"/>
      </w:pPr>
      <w:rPr>
        <w:rFonts w:ascii="Symbol" w:hAnsi="Symbol"/>
        <w:color w:val="auto"/>
        <w:position w:val="0"/>
      </w:rPr>
    </w:lvl>
    <w:lvl w:ilvl="3">
      <w:start w:val="1"/>
      <w:numFmt w:val="bullet"/>
      <w:lvlText w:val=""/>
      <w:lvlPicBulletId w:val="2"/>
      <w:lvlJc w:val="left"/>
      <w:pPr>
        <w:ind w:left="1136" w:hanging="284"/>
      </w:pPr>
      <w:rPr>
        <w:rFonts w:ascii="Symbol" w:hAnsi="Symbol"/>
        <w:color w:val="auto"/>
        <w:position w:val="0"/>
      </w:rPr>
    </w:lvl>
    <w:lvl w:ilvl="4">
      <w:start w:val="1"/>
      <w:numFmt w:val="bullet"/>
      <w:lvlText w:val=""/>
      <w:lvlPicBulletId w:val="2"/>
      <w:lvlJc w:val="left"/>
      <w:pPr>
        <w:ind w:left="1420" w:hanging="284"/>
      </w:pPr>
      <w:rPr>
        <w:rFonts w:ascii="Symbol" w:hAnsi="Symbol"/>
        <w:color w:val="auto"/>
        <w:position w:val="0"/>
      </w:rPr>
    </w:lvl>
    <w:lvl w:ilvl="5">
      <w:start w:val="1"/>
      <w:numFmt w:val="bullet"/>
      <w:lvlText w:val=""/>
      <w:lvlPicBulletId w:val="2"/>
      <w:lvlJc w:val="left"/>
      <w:pPr>
        <w:ind w:left="1704" w:hanging="284"/>
      </w:pPr>
      <w:rPr>
        <w:rFonts w:ascii="Symbol" w:hAnsi="Symbol"/>
        <w:color w:val="auto"/>
        <w:position w:val="0"/>
      </w:rPr>
    </w:lvl>
    <w:lvl w:ilvl="6">
      <w:start w:val="1"/>
      <w:numFmt w:val="bullet"/>
      <w:lvlText w:val=""/>
      <w:lvlPicBulletId w:val="2"/>
      <w:lvlJc w:val="left"/>
      <w:pPr>
        <w:ind w:left="1988" w:hanging="284"/>
      </w:pPr>
      <w:rPr>
        <w:rFonts w:ascii="Symbol" w:hAnsi="Symbol"/>
        <w:color w:val="auto"/>
        <w:position w:val="0"/>
      </w:rPr>
    </w:lvl>
    <w:lvl w:ilvl="7">
      <w:start w:val="1"/>
      <w:numFmt w:val="bullet"/>
      <w:lvlText w:val=""/>
      <w:lvlPicBulletId w:val="2"/>
      <w:lvlJc w:val="left"/>
      <w:pPr>
        <w:ind w:left="2272" w:hanging="284"/>
      </w:pPr>
      <w:rPr>
        <w:rFonts w:ascii="Symbol" w:hAnsi="Symbol"/>
        <w:color w:val="auto"/>
        <w:position w:val="0"/>
      </w:rPr>
    </w:lvl>
    <w:lvl w:ilvl="8">
      <w:start w:val="1"/>
      <w:numFmt w:val="bullet"/>
      <w:lvlText w:val=""/>
      <w:lvlPicBulletId w:val="2"/>
      <w:lvlJc w:val="left"/>
      <w:pPr>
        <w:ind w:left="2556" w:hanging="284"/>
      </w:pPr>
      <w:rPr>
        <w:rFonts w:ascii="Symbol" w:hAnsi="Symbol"/>
        <w:color w:val="auto"/>
        <w:position w:val="0"/>
      </w:rPr>
    </w:lvl>
  </w:abstractNum>
  <w:abstractNum w:abstractNumId="30" w15:restartNumberingAfterBreak="0">
    <w:nsid w:val="6CAB1E63"/>
    <w:multiLevelType w:val="multilevel"/>
    <w:tmpl w:val="7FB6E594"/>
    <w:numStyleLink w:val="AgendapuntlijstSURF"/>
  </w:abstractNum>
  <w:abstractNum w:abstractNumId="31" w15:restartNumberingAfterBreak="0">
    <w:nsid w:val="6E7370EC"/>
    <w:multiLevelType w:val="multilevel"/>
    <w:tmpl w:val="9200769E"/>
    <w:numStyleLink w:val="OpsommingkleineletterSURF"/>
  </w:abstractNum>
  <w:abstractNum w:abstractNumId="32" w15:restartNumberingAfterBreak="0">
    <w:nsid w:val="71C56A7F"/>
    <w:multiLevelType w:val="hybridMultilevel"/>
    <w:tmpl w:val="A4DAC7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4220A8"/>
    <w:multiLevelType w:val="singleLevel"/>
    <w:tmpl w:val="527E0782"/>
    <w:lvl w:ilvl="0">
      <w:start w:val="1"/>
      <w:numFmt w:val="bullet"/>
      <w:pStyle w:val="Opsommingteken3eniveauSURF"/>
      <w:lvlText w:val=""/>
      <w:lvlJc w:val="left"/>
      <w:pPr>
        <w:ind w:left="360" w:hanging="360"/>
      </w:pPr>
      <w:rPr>
        <w:rFonts w:ascii="Symbol" w:hAnsi="Symbol" w:hint="default"/>
        <w:color w:val="auto"/>
        <w:position w:val="0"/>
      </w:rPr>
    </w:lvl>
  </w:abstractNum>
  <w:abstractNum w:abstractNumId="34" w15:restartNumberingAfterBreak="0">
    <w:nsid w:val="735D0094"/>
    <w:multiLevelType w:val="multilevel"/>
    <w:tmpl w:val="796A6A4A"/>
    <w:styleLink w:val="CurrentList1"/>
    <w:lvl w:ilvl="0">
      <w:start w:val="1"/>
      <w:numFmt w:val="decimal"/>
      <w:lvlText w:val="%1."/>
      <w:lvlJc w:val="left"/>
      <w:pPr>
        <w:ind w:left="360" w:hanging="360"/>
      </w:pPr>
      <w:rPr>
        <w:rFonts w:ascii="General Sans Semibold" w:hAnsi="General Sans Semibold" w:hint="default"/>
        <w:sz w:val="1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50E5947"/>
    <w:multiLevelType w:val="multilevel"/>
    <w:tmpl w:val="BD2E0400"/>
    <w:numStyleLink w:val="KopnummeringSURF"/>
  </w:abstractNum>
  <w:abstractNum w:abstractNumId="36" w15:restartNumberingAfterBreak="0">
    <w:nsid w:val="76974D40"/>
    <w:multiLevelType w:val="multilevel"/>
    <w:tmpl w:val="793A15E2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37" w15:restartNumberingAfterBreak="0">
    <w:nsid w:val="76B95877"/>
    <w:multiLevelType w:val="hybridMultilevel"/>
    <w:tmpl w:val="5D42355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4326A9"/>
    <w:multiLevelType w:val="multilevel"/>
    <w:tmpl w:val="BD2E0400"/>
    <w:numStyleLink w:val="KopnummeringSURF"/>
  </w:abstractNum>
  <w:abstractNum w:abstractNumId="39" w15:restartNumberingAfterBreak="0">
    <w:nsid w:val="7FE42CE5"/>
    <w:multiLevelType w:val="multilevel"/>
    <w:tmpl w:val="DC867ACC"/>
    <w:lvl w:ilvl="0">
      <w:start w:val="1"/>
      <w:numFmt w:val="decimal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18" w:hanging="1418"/>
      </w:pPr>
      <w:rPr>
        <w:rFonts w:hint="default"/>
      </w:rPr>
    </w:lvl>
  </w:abstractNum>
  <w:num w:numId="1" w16cid:durableId="433942039">
    <w:abstractNumId w:val="18"/>
  </w:num>
  <w:num w:numId="2" w16cid:durableId="943923343">
    <w:abstractNumId w:val="24"/>
  </w:num>
  <w:num w:numId="3" w16cid:durableId="1551066732">
    <w:abstractNumId w:val="13"/>
  </w:num>
  <w:num w:numId="4" w16cid:durableId="1583875196">
    <w:abstractNumId w:val="12"/>
  </w:num>
  <w:num w:numId="5" w16cid:durableId="174811866">
    <w:abstractNumId w:val="17"/>
  </w:num>
  <w:num w:numId="6" w16cid:durableId="1465460596">
    <w:abstractNumId w:val="21"/>
  </w:num>
  <w:num w:numId="7" w16cid:durableId="1128733">
    <w:abstractNumId w:val="29"/>
  </w:num>
  <w:num w:numId="8" w16cid:durableId="59792631">
    <w:abstractNumId w:val="16"/>
  </w:num>
  <w:num w:numId="9" w16cid:durableId="479151663">
    <w:abstractNumId w:val="9"/>
  </w:num>
  <w:num w:numId="10" w16cid:durableId="701787220">
    <w:abstractNumId w:val="7"/>
  </w:num>
  <w:num w:numId="11" w16cid:durableId="2118286570">
    <w:abstractNumId w:val="6"/>
  </w:num>
  <w:num w:numId="12" w16cid:durableId="1746104131">
    <w:abstractNumId w:val="5"/>
  </w:num>
  <w:num w:numId="13" w16cid:durableId="1907687602">
    <w:abstractNumId w:val="4"/>
  </w:num>
  <w:num w:numId="14" w16cid:durableId="1709602641">
    <w:abstractNumId w:val="8"/>
  </w:num>
  <w:num w:numId="15" w16cid:durableId="1838956374">
    <w:abstractNumId w:val="3"/>
  </w:num>
  <w:num w:numId="16" w16cid:durableId="1759206974">
    <w:abstractNumId w:val="2"/>
  </w:num>
  <w:num w:numId="17" w16cid:durableId="2143495662">
    <w:abstractNumId w:val="1"/>
  </w:num>
  <w:num w:numId="18" w16cid:durableId="1230454972">
    <w:abstractNumId w:val="0"/>
  </w:num>
  <w:num w:numId="19" w16cid:durableId="1689717094">
    <w:abstractNumId w:val="31"/>
  </w:num>
  <w:num w:numId="20" w16cid:durableId="718700189">
    <w:abstractNumId w:val="22"/>
  </w:num>
  <w:num w:numId="21" w16cid:durableId="931013721">
    <w:abstractNumId w:val="23"/>
  </w:num>
  <w:num w:numId="22" w16cid:durableId="818113464">
    <w:abstractNumId w:val="30"/>
  </w:num>
  <w:num w:numId="23" w16cid:durableId="1634480599">
    <w:abstractNumId w:val="38"/>
  </w:num>
  <w:num w:numId="24" w16cid:durableId="1534150012">
    <w:abstractNumId w:val="11"/>
  </w:num>
  <w:num w:numId="25" w16cid:durableId="2097744556">
    <w:abstractNumId w:val="33"/>
  </w:num>
  <w:num w:numId="26" w16cid:durableId="1503007215">
    <w:abstractNumId w:val="37"/>
  </w:num>
  <w:num w:numId="27" w16cid:durableId="213739943">
    <w:abstractNumId w:val="32"/>
  </w:num>
  <w:num w:numId="28" w16cid:durableId="1659260560">
    <w:abstractNumId w:val="20"/>
  </w:num>
  <w:num w:numId="29" w16cid:durableId="51731870">
    <w:abstractNumId w:val="26"/>
  </w:num>
  <w:num w:numId="30" w16cid:durableId="1669477600">
    <w:abstractNumId w:val="19"/>
  </w:num>
  <w:num w:numId="31" w16cid:durableId="1264922830">
    <w:abstractNumId w:val="10"/>
  </w:num>
  <w:num w:numId="32" w16cid:durableId="1153449965">
    <w:abstractNumId w:val="15"/>
  </w:num>
  <w:num w:numId="33" w16cid:durableId="1160317588">
    <w:abstractNumId w:val="35"/>
  </w:num>
  <w:num w:numId="34" w16cid:durableId="1860662091">
    <w:abstractNumId w:val="28"/>
  </w:num>
  <w:num w:numId="35" w16cid:durableId="1982080103">
    <w:abstractNumId w:val="39"/>
  </w:num>
  <w:num w:numId="36" w16cid:durableId="1340884967">
    <w:abstractNumId w:val="36"/>
  </w:num>
  <w:num w:numId="37" w16cid:durableId="2003773261">
    <w:abstractNumId w:val="25"/>
  </w:num>
  <w:num w:numId="38" w16cid:durableId="1117211640">
    <w:abstractNumId w:val="27"/>
  </w:num>
  <w:num w:numId="39" w16cid:durableId="58696074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98577145">
    <w:abstractNumId w:val="34"/>
  </w:num>
  <w:num w:numId="41" w16cid:durableId="1376387891">
    <w:abstractNumId w:val="14"/>
  </w:num>
  <w:num w:numId="42" w16cid:durableId="257637244">
    <w:abstractNumId w:val="3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activeWritingStyle w:appName="MSWord" w:lang="nl-NL" w:vendorID="1" w:dllVersion="512" w:checkStyle="1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doNotHyphenateCap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96B"/>
    <w:rsid w:val="00000E2F"/>
    <w:rsid w:val="00004562"/>
    <w:rsid w:val="00006237"/>
    <w:rsid w:val="0000663D"/>
    <w:rsid w:val="00010D95"/>
    <w:rsid w:val="00011BFA"/>
    <w:rsid w:val="00012581"/>
    <w:rsid w:val="0002562D"/>
    <w:rsid w:val="00031B2D"/>
    <w:rsid w:val="00032EC9"/>
    <w:rsid w:val="0003377A"/>
    <w:rsid w:val="00035232"/>
    <w:rsid w:val="000418EF"/>
    <w:rsid w:val="00042205"/>
    <w:rsid w:val="0004293D"/>
    <w:rsid w:val="00044417"/>
    <w:rsid w:val="0004513F"/>
    <w:rsid w:val="00050D4B"/>
    <w:rsid w:val="00050F82"/>
    <w:rsid w:val="0005205D"/>
    <w:rsid w:val="00052426"/>
    <w:rsid w:val="00052FF4"/>
    <w:rsid w:val="00053E43"/>
    <w:rsid w:val="0005430B"/>
    <w:rsid w:val="0005732F"/>
    <w:rsid w:val="000618EC"/>
    <w:rsid w:val="00066DF0"/>
    <w:rsid w:val="00074DAC"/>
    <w:rsid w:val="0007714E"/>
    <w:rsid w:val="0008371A"/>
    <w:rsid w:val="00085BFB"/>
    <w:rsid w:val="00091527"/>
    <w:rsid w:val="00092AE4"/>
    <w:rsid w:val="0009698A"/>
    <w:rsid w:val="0009701B"/>
    <w:rsid w:val="000A1B78"/>
    <w:rsid w:val="000A31CD"/>
    <w:rsid w:val="000A6DE6"/>
    <w:rsid w:val="000B1FAF"/>
    <w:rsid w:val="000B7E29"/>
    <w:rsid w:val="000C0969"/>
    <w:rsid w:val="000C1A1A"/>
    <w:rsid w:val="000C524D"/>
    <w:rsid w:val="000C7889"/>
    <w:rsid w:val="000D6AB7"/>
    <w:rsid w:val="000D6B9B"/>
    <w:rsid w:val="000E1539"/>
    <w:rsid w:val="000E55A1"/>
    <w:rsid w:val="000E5D68"/>
    <w:rsid w:val="000E6CD1"/>
    <w:rsid w:val="000E6E43"/>
    <w:rsid w:val="000F213A"/>
    <w:rsid w:val="000F2D93"/>
    <w:rsid w:val="000F650E"/>
    <w:rsid w:val="00100B98"/>
    <w:rsid w:val="00106601"/>
    <w:rsid w:val="00110A9F"/>
    <w:rsid w:val="00110B9F"/>
    <w:rsid w:val="00115580"/>
    <w:rsid w:val="001170AE"/>
    <w:rsid w:val="001174E5"/>
    <w:rsid w:val="00117634"/>
    <w:rsid w:val="00122DED"/>
    <w:rsid w:val="00132265"/>
    <w:rsid w:val="00132FEA"/>
    <w:rsid w:val="00134462"/>
    <w:rsid w:val="00134E43"/>
    <w:rsid w:val="00135816"/>
    <w:rsid w:val="00135A2A"/>
    <w:rsid w:val="00135E7B"/>
    <w:rsid w:val="00137CBB"/>
    <w:rsid w:val="00145B8E"/>
    <w:rsid w:val="0014640F"/>
    <w:rsid w:val="00150726"/>
    <w:rsid w:val="001509C8"/>
    <w:rsid w:val="00152E4D"/>
    <w:rsid w:val="00153D1B"/>
    <w:rsid w:val="001579D8"/>
    <w:rsid w:val="00157DE3"/>
    <w:rsid w:val="001639F5"/>
    <w:rsid w:val="00165FF9"/>
    <w:rsid w:val="001716E9"/>
    <w:rsid w:val="00171E0A"/>
    <w:rsid w:val="001773DF"/>
    <w:rsid w:val="0018093D"/>
    <w:rsid w:val="001858E9"/>
    <w:rsid w:val="00187A59"/>
    <w:rsid w:val="001B1375"/>
    <w:rsid w:val="001B1B37"/>
    <w:rsid w:val="001B253D"/>
    <w:rsid w:val="001B4C7E"/>
    <w:rsid w:val="001B6792"/>
    <w:rsid w:val="001C0EDA"/>
    <w:rsid w:val="001C11BE"/>
    <w:rsid w:val="001C206E"/>
    <w:rsid w:val="001C6232"/>
    <w:rsid w:val="001C63E7"/>
    <w:rsid w:val="001D0C66"/>
    <w:rsid w:val="001D2384"/>
    <w:rsid w:val="001D2A06"/>
    <w:rsid w:val="001E2293"/>
    <w:rsid w:val="001E34AC"/>
    <w:rsid w:val="001E5F7F"/>
    <w:rsid w:val="001F127A"/>
    <w:rsid w:val="001F3116"/>
    <w:rsid w:val="001F5B4F"/>
    <w:rsid w:val="001F5C28"/>
    <w:rsid w:val="001F6547"/>
    <w:rsid w:val="0020548B"/>
    <w:rsid w:val="0020607F"/>
    <w:rsid w:val="00206E2A"/>
    <w:rsid w:val="00206FF8"/>
    <w:rsid w:val="002074B2"/>
    <w:rsid w:val="00207E2E"/>
    <w:rsid w:val="00211603"/>
    <w:rsid w:val="002116AB"/>
    <w:rsid w:val="00216489"/>
    <w:rsid w:val="00217DF3"/>
    <w:rsid w:val="00220A9C"/>
    <w:rsid w:val="00221B00"/>
    <w:rsid w:val="00225889"/>
    <w:rsid w:val="00230B64"/>
    <w:rsid w:val="0023139D"/>
    <w:rsid w:val="00231A0D"/>
    <w:rsid w:val="00236DE9"/>
    <w:rsid w:val="00240CCC"/>
    <w:rsid w:val="00242226"/>
    <w:rsid w:val="00245FB9"/>
    <w:rsid w:val="002462A1"/>
    <w:rsid w:val="002518D2"/>
    <w:rsid w:val="00252475"/>
    <w:rsid w:val="00252B9A"/>
    <w:rsid w:val="00254088"/>
    <w:rsid w:val="00256039"/>
    <w:rsid w:val="00257AA9"/>
    <w:rsid w:val="00262D4E"/>
    <w:rsid w:val="002646C8"/>
    <w:rsid w:val="00264E3F"/>
    <w:rsid w:val="00280D1D"/>
    <w:rsid w:val="00282B5D"/>
    <w:rsid w:val="00283592"/>
    <w:rsid w:val="00286914"/>
    <w:rsid w:val="002909CB"/>
    <w:rsid w:val="002932D2"/>
    <w:rsid w:val="00294CD2"/>
    <w:rsid w:val="00295A7A"/>
    <w:rsid w:val="002A0E4D"/>
    <w:rsid w:val="002A2E44"/>
    <w:rsid w:val="002B08A4"/>
    <w:rsid w:val="002B0F6F"/>
    <w:rsid w:val="002B1908"/>
    <w:rsid w:val="002B2998"/>
    <w:rsid w:val="002B64EE"/>
    <w:rsid w:val="002C0D3A"/>
    <w:rsid w:val="002C46FB"/>
    <w:rsid w:val="002D0E88"/>
    <w:rsid w:val="002D12C0"/>
    <w:rsid w:val="002D2068"/>
    <w:rsid w:val="002D52B2"/>
    <w:rsid w:val="002E2611"/>
    <w:rsid w:val="002E274E"/>
    <w:rsid w:val="002E4960"/>
    <w:rsid w:val="002E68CD"/>
    <w:rsid w:val="002E6921"/>
    <w:rsid w:val="002F0AC4"/>
    <w:rsid w:val="002F678C"/>
    <w:rsid w:val="002F7B77"/>
    <w:rsid w:val="003063C0"/>
    <w:rsid w:val="00312D26"/>
    <w:rsid w:val="003145F6"/>
    <w:rsid w:val="00317DEA"/>
    <w:rsid w:val="00322A9F"/>
    <w:rsid w:val="00323121"/>
    <w:rsid w:val="00326653"/>
    <w:rsid w:val="003320FE"/>
    <w:rsid w:val="00333867"/>
    <w:rsid w:val="00334D4B"/>
    <w:rsid w:val="00335B5E"/>
    <w:rsid w:val="00337DDE"/>
    <w:rsid w:val="0034484B"/>
    <w:rsid w:val="00344960"/>
    <w:rsid w:val="00345315"/>
    <w:rsid w:val="00346631"/>
    <w:rsid w:val="00347094"/>
    <w:rsid w:val="003533F1"/>
    <w:rsid w:val="00353A77"/>
    <w:rsid w:val="0036336D"/>
    <w:rsid w:val="00364B2C"/>
    <w:rsid w:val="00364E1D"/>
    <w:rsid w:val="00365254"/>
    <w:rsid w:val="00365327"/>
    <w:rsid w:val="00365AD9"/>
    <w:rsid w:val="00371974"/>
    <w:rsid w:val="00374C23"/>
    <w:rsid w:val="00374D9A"/>
    <w:rsid w:val="00377612"/>
    <w:rsid w:val="00380E32"/>
    <w:rsid w:val="00382603"/>
    <w:rsid w:val="00382959"/>
    <w:rsid w:val="00383954"/>
    <w:rsid w:val="00386264"/>
    <w:rsid w:val="0039126D"/>
    <w:rsid w:val="003964D4"/>
    <w:rsid w:val="0039656A"/>
    <w:rsid w:val="003A0F98"/>
    <w:rsid w:val="003A18A2"/>
    <w:rsid w:val="003A5ED3"/>
    <w:rsid w:val="003A6677"/>
    <w:rsid w:val="003A7061"/>
    <w:rsid w:val="003B14A0"/>
    <w:rsid w:val="003B595E"/>
    <w:rsid w:val="003C0839"/>
    <w:rsid w:val="003C70B8"/>
    <w:rsid w:val="003D04B7"/>
    <w:rsid w:val="003D09E4"/>
    <w:rsid w:val="003D414A"/>
    <w:rsid w:val="003D49E5"/>
    <w:rsid w:val="003E30F2"/>
    <w:rsid w:val="003E3B7D"/>
    <w:rsid w:val="003E5829"/>
    <w:rsid w:val="003E766F"/>
    <w:rsid w:val="003F0A35"/>
    <w:rsid w:val="003F2071"/>
    <w:rsid w:val="003F2747"/>
    <w:rsid w:val="003F3E80"/>
    <w:rsid w:val="003F55FC"/>
    <w:rsid w:val="003F768C"/>
    <w:rsid w:val="004001AF"/>
    <w:rsid w:val="00402254"/>
    <w:rsid w:val="004069FF"/>
    <w:rsid w:val="00410612"/>
    <w:rsid w:val="00410F28"/>
    <w:rsid w:val="00415DDF"/>
    <w:rsid w:val="0041674F"/>
    <w:rsid w:val="0042594D"/>
    <w:rsid w:val="004360B4"/>
    <w:rsid w:val="00441382"/>
    <w:rsid w:val="00445B0F"/>
    <w:rsid w:val="00445ED9"/>
    <w:rsid w:val="00451FDB"/>
    <w:rsid w:val="004564A6"/>
    <w:rsid w:val="00460433"/>
    <w:rsid w:val="004656F6"/>
    <w:rsid w:val="004659D3"/>
    <w:rsid w:val="00466D71"/>
    <w:rsid w:val="00471C0F"/>
    <w:rsid w:val="00472444"/>
    <w:rsid w:val="00472E5E"/>
    <w:rsid w:val="0047304F"/>
    <w:rsid w:val="004733C3"/>
    <w:rsid w:val="0047392D"/>
    <w:rsid w:val="0047518D"/>
    <w:rsid w:val="0047584A"/>
    <w:rsid w:val="004804E1"/>
    <w:rsid w:val="00484C8E"/>
    <w:rsid w:val="00486319"/>
    <w:rsid w:val="00487543"/>
    <w:rsid w:val="004875E2"/>
    <w:rsid w:val="00487C7F"/>
    <w:rsid w:val="00490BBD"/>
    <w:rsid w:val="00495327"/>
    <w:rsid w:val="00495333"/>
    <w:rsid w:val="004B2C90"/>
    <w:rsid w:val="004B31CA"/>
    <w:rsid w:val="004B3E5B"/>
    <w:rsid w:val="004B4BE9"/>
    <w:rsid w:val="004B65CF"/>
    <w:rsid w:val="004B7778"/>
    <w:rsid w:val="004C08B0"/>
    <w:rsid w:val="004C51F8"/>
    <w:rsid w:val="004D0D6F"/>
    <w:rsid w:val="004D2412"/>
    <w:rsid w:val="004E03FE"/>
    <w:rsid w:val="004F4A4D"/>
    <w:rsid w:val="004F6A99"/>
    <w:rsid w:val="005017F3"/>
    <w:rsid w:val="00501A64"/>
    <w:rsid w:val="00503BFD"/>
    <w:rsid w:val="005043E5"/>
    <w:rsid w:val="00513D36"/>
    <w:rsid w:val="0051518F"/>
    <w:rsid w:val="005153F8"/>
    <w:rsid w:val="00515A3F"/>
    <w:rsid w:val="00515E2F"/>
    <w:rsid w:val="00521726"/>
    <w:rsid w:val="00526530"/>
    <w:rsid w:val="005327FA"/>
    <w:rsid w:val="0053645C"/>
    <w:rsid w:val="00541922"/>
    <w:rsid w:val="00544572"/>
    <w:rsid w:val="00545244"/>
    <w:rsid w:val="00553801"/>
    <w:rsid w:val="005615BE"/>
    <w:rsid w:val="00562E3D"/>
    <w:rsid w:val="00575FFC"/>
    <w:rsid w:val="0057697F"/>
    <w:rsid w:val="005801F2"/>
    <w:rsid w:val="005818B8"/>
    <w:rsid w:val="00585771"/>
    <w:rsid w:val="0059027A"/>
    <w:rsid w:val="005928D5"/>
    <w:rsid w:val="00594937"/>
    <w:rsid w:val="005A1BD7"/>
    <w:rsid w:val="005A2BEC"/>
    <w:rsid w:val="005B0D39"/>
    <w:rsid w:val="005B4FAF"/>
    <w:rsid w:val="005C08C0"/>
    <w:rsid w:val="005C5603"/>
    <w:rsid w:val="005C6668"/>
    <w:rsid w:val="005C75B0"/>
    <w:rsid w:val="005D2FBC"/>
    <w:rsid w:val="005D4151"/>
    <w:rsid w:val="005D5E21"/>
    <w:rsid w:val="005D5FAC"/>
    <w:rsid w:val="005D6333"/>
    <w:rsid w:val="005D719A"/>
    <w:rsid w:val="005E157B"/>
    <w:rsid w:val="005E3E58"/>
    <w:rsid w:val="005E792A"/>
    <w:rsid w:val="005F1AE8"/>
    <w:rsid w:val="005F1E97"/>
    <w:rsid w:val="00603338"/>
    <w:rsid w:val="006040DB"/>
    <w:rsid w:val="00606D41"/>
    <w:rsid w:val="006076B5"/>
    <w:rsid w:val="00610FF8"/>
    <w:rsid w:val="00612C22"/>
    <w:rsid w:val="00624485"/>
    <w:rsid w:val="006315E0"/>
    <w:rsid w:val="00641E45"/>
    <w:rsid w:val="00647A67"/>
    <w:rsid w:val="0065181E"/>
    <w:rsid w:val="00653D01"/>
    <w:rsid w:val="00656EFB"/>
    <w:rsid w:val="00664EE1"/>
    <w:rsid w:val="0066590F"/>
    <w:rsid w:val="00666197"/>
    <w:rsid w:val="006662ED"/>
    <w:rsid w:val="00673F07"/>
    <w:rsid w:val="006756D9"/>
    <w:rsid w:val="006767B2"/>
    <w:rsid w:val="00676AF6"/>
    <w:rsid w:val="00682A40"/>
    <w:rsid w:val="006845C5"/>
    <w:rsid w:val="00685EED"/>
    <w:rsid w:val="00686092"/>
    <w:rsid w:val="0068750D"/>
    <w:rsid w:val="0069029A"/>
    <w:rsid w:val="006953A2"/>
    <w:rsid w:val="00696671"/>
    <w:rsid w:val="006A02E4"/>
    <w:rsid w:val="006A0FA8"/>
    <w:rsid w:val="006A6676"/>
    <w:rsid w:val="006B4CBC"/>
    <w:rsid w:val="006B6044"/>
    <w:rsid w:val="006C24CA"/>
    <w:rsid w:val="006C6A9D"/>
    <w:rsid w:val="006D1154"/>
    <w:rsid w:val="006D2ECD"/>
    <w:rsid w:val="006D3807"/>
    <w:rsid w:val="006E3E2D"/>
    <w:rsid w:val="006E4059"/>
    <w:rsid w:val="006E6708"/>
    <w:rsid w:val="006F09DE"/>
    <w:rsid w:val="006F131C"/>
    <w:rsid w:val="006F3236"/>
    <w:rsid w:val="00703BD3"/>
    <w:rsid w:val="0070511A"/>
    <w:rsid w:val="00705849"/>
    <w:rsid w:val="00706308"/>
    <w:rsid w:val="00712665"/>
    <w:rsid w:val="0071359B"/>
    <w:rsid w:val="0071386B"/>
    <w:rsid w:val="00715E08"/>
    <w:rsid w:val="00723521"/>
    <w:rsid w:val="0072479C"/>
    <w:rsid w:val="00731A90"/>
    <w:rsid w:val="0073233B"/>
    <w:rsid w:val="007358BA"/>
    <w:rsid w:val="007361EE"/>
    <w:rsid w:val="00743326"/>
    <w:rsid w:val="00745208"/>
    <w:rsid w:val="00750733"/>
    <w:rsid w:val="00750780"/>
    <w:rsid w:val="007525D1"/>
    <w:rsid w:val="00752725"/>
    <w:rsid w:val="00754C84"/>
    <w:rsid w:val="00756C31"/>
    <w:rsid w:val="0075717F"/>
    <w:rsid w:val="00760A65"/>
    <w:rsid w:val="00761E3E"/>
    <w:rsid w:val="00762113"/>
    <w:rsid w:val="00763B35"/>
    <w:rsid w:val="00764AF2"/>
    <w:rsid w:val="00766E99"/>
    <w:rsid w:val="00770652"/>
    <w:rsid w:val="00775717"/>
    <w:rsid w:val="00776618"/>
    <w:rsid w:val="007865DD"/>
    <w:rsid w:val="00787205"/>
    <w:rsid w:val="00787B55"/>
    <w:rsid w:val="0079179F"/>
    <w:rsid w:val="0079249B"/>
    <w:rsid w:val="00793E98"/>
    <w:rsid w:val="00796A8D"/>
    <w:rsid w:val="007A6DC7"/>
    <w:rsid w:val="007B0C68"/>
    <w:rsid w:val="007B3114"/>
    <w:rsid w:val="007B5373"/>
    <w:rsid w:val="007C0010"/>
    <w:rsid w:val="007C037C"/>
    <w:rsid w:val="007C156B"/>
    <w:rsid w:val="007C51EB"/>
    <w:rsid w:val="007D4A7D"/>
    <w:rsid w:val="007D4DCE"/>
    <w:rsid w:val="007E22EC"/>
    <w:rsid w:val="007E5739"/>
    <w:rsid w:val="007E5FBE"/>
    <w:rsid w:val="007E7724"/>
    <w:rsid w:val="007F0A2A"/>
    <w:rsid w:val="007F1417"/>
    <w:rsid w:val="007F4169"/>
    <w:rsid w:val="007F48F0"/>
    <w:rsid w:val="007F653F"/>
    <w:rsid w:val="00801A17"/>
    <w:rsid w:val="00805F7B"/>
    <w:rsid w:val="008064EE"/>
    <w:rsid w:val="00806FBA"/>
    <w:rsid w:val="00807EDB"/>
    <w:rsid w:val="00810585"/>
    <w:rsid w:val="00813DE7"/>
    <w:rsid w:val="00813FDF"/>
    <w:rsid w:val="00822167"/>
    <w:rsid w:val="008222EE"/>
    <w:rsid w:val="00823AC1"/>
    <w:rsid w:val="00826EA4"/>
    <w:rsid w:val="00830BEC"/>
    <w:rsid w:val="00830D99"/>
    <w:rsid w:val="00832239"/>
    <w:rsid w:val="008372D1"/>
    <w:rsid w:val="00843B35"/>
    <w:rsid w:val="00854B34"/>
    <w:rsid w:val="0086137E"/>
    <w:rsid w:val="0086291D"/>
    <w:rsid w:val="008663F0"/>
    <w:rsid w:val="008664DD"/>
    <w:rsid w:val="008736AE"/>
    <w:rsid w:val="008775D3"/>
    <w:rsid w:val="00877BD5"/>
    <w:rsid w:val="008802D3"/>
    <w:rsid w:val="00882013"/>
    <w:rsid w:val="0088514E"/>
    <w:rsid w:val="00886BB9"/>
    <w:rsid w:val="008870F0"/>
    <w:rsid w:val="00887837"/>
    <w:rsid w:val="008931CF"/>
    <w:rsid w:val="00893934"/>
    <w:rsid w:val="0089493B"/>
    <w:rsid w:val="008A0ACC"/>
    <w:rsid w:val="008A2A1D"/>
    <w:rsid w:val="008A410A"/>
    <w:rsid w:val="008A5E5E"/>
    <w:rsid w:val="008A6D09"/>
    <w:rsid w:val="008B5CD1"/>
    <w:rsid w:val="008C05AA"/>
    <w:rsid w:val="008C2F90"/>
    <w:rsid w:val="008C5834"/>
    <w:rsid w:val="008C6251"/>
    <w:rsid w:val="008D7BDD"/>
    <w:rsid w:val="008E335E"/>
    <w:rsid w:val="0090254C"/>
    <w:rsid w:val="0090724E"/>
    <w:rsid w:val="00907516"/>
    <w:rsid w:val="00907888"/>
    <w:rsid w:val="00910D57"/>
    <w:rsid w:val="00920004"/>
    <w:rsid w:val="00920093"/>
    <w:rsid w:val="009221AC"/>
    <w:rsid w:val="009225D7"/>
    <w:rsid w:val="009261FD"/>
    <w:rsid w:val="00932FEC"/>
    <w:rsid w:val="00934750"/>
    <w:rsid w:val="00934E30"/>
    <w:rsid w:val="00935271"/>
    <w:rsid w:val="0094313B"/>
    <w:rsid w:val="00943209"/>
    <w:rsid w:val="0094509D"/>
    <w:rsid w:val="00945318"/>
    <w:rsid w:val="00950DB4"/>
    <w:rsid w:val="00952A7F"/>
    <w:rsid w:val="009534C6"/>
    <w:rsid w:val="00955BF7"/>
    <w:rsid w:val="00957CCB"/>
    <w:rsid w:val="009606EB"/>
    <w:rsid w:val="009628BD"/>
    <w:rsid w:val="00963973"/>
    <w:rsid w:val="00971786"/>
    <w:rsid w:val="00971B3B"/>
    <w:rsid w:val="00986B7C"/>
    <w:rsid w:val="00992D10"/>
    <w:rsid w:val="00994BDE"/>
    <w:rsid w:val="00997AE6"/>
    <w:rsid w:val="009A20EF"/>
    <w:rsid w:val="009A6646"/>
    <w:rsid w:val="009B386D"/>
    <w:rsid w:val="009C1976"/>
    <w:rsid w:val="009C2F9E"/>
    <w:rsid w:val="009D33D5"/>
    <w:rsid w:val="009D5AE2"/>
    <w:rsid w:val="009F1CB9"/>
    <w:rsid w:val="009F4137"/>
    <w:rsid w:val="00A028B1"/>
    <w:rsid w:val="00A07FEF"/>
    <w:rsid w:val="00A1497C"/>
    <w:rsid w:val="00A21956"/>
    <w:rsid w:val="00A41876"/>
    <w:rsid w:val="00A42EEC"/>
    <w:rsid w:val="00A50406"/>
    <w:rsid w:val="00A50767"/>
    <w:rsid w:val="00A50801"/>
    <w:rsid w:val="00A57593"/>
    <w:rsid w:val="00A60A58"/>
    <w:rsid w:val="00A615AB"/>
    <w:rsid w:val="00A61919"/>
    <w:rsid w:val="00A61B21"/>
    <w:rsid w:val="00A65B09"/>
    <w:rsid w:val="00A670BB"/>
    <w:rsid w:val="00A67C52"/>
    <w:rsid w:val="00A71291"/>
    <w:rsid w:val="00A7569A"/>
    <w:rsid w:val="00A76E7C"/>
    <w:rsid w:val="00A871D6"/>
    <w:rsid w:val="00AA1A5C"/>
    <w:rsid w:val="00AA2F6F"/>
    <w:rsid w:val="00AA4136"/>
    <w:rsid w:val="00AB0414"/>
    <w:rsid w:val="00AB0D90"/>
    <w:rsid w:val="00AB0E1F"/>
    <w:rsid w:val="00AB1E21"/>
    <w:rsid w:val="00AB1E30"/>
    <w:rsid w:val="00AB2477"/>
    <w:rsid w:val="00AB490A"/>
    <w:rsid w:val="00AB56F0"/>
    <w:rsid w:val="00AB5DBD"/>
    <w:rsid w:val="00AB5F0C"/>
    <w:rsid w:val="00AB77BB"/>
    <w:rsid w:val="00AC273E"/>
    <w:rsid w:val="00AD24E6"/>
    <w:rsid w:val="00AD31A0"/>
    <w:rsid w:val="00AD44F1"/>
    <w:rsid w:val="00AD4DF7"/>
    <w:rsid w:val="00AD6712"/>
    <w:rsid w:val="00AE0183"/>
    <w:rsid w:val="00AE1307"/>
    <w:rsid w:val="00AE1A81"/>
    <w:rsid w:val="00AE2110"/>
    <w:rsid w:val="00AE2EB1"/>
    <w:rsid w:val="00AF6ED8"/>
    <w:rsid w:val="00B01892"/>
    <w:rsid w:val="00B01DA1"/>
    <w:rsid w:val="00B02711"/>
    <w:rsid w:val="00B07AAE"/>
    <w:rsid w:val="00B11A76"/>
    <w:rsid w:val="00B13148"/>
    <w:rsid w:val="00B13884"/>
    <w:rsid w:val="00B22610"/>
    <w:rsid w:val="00B233E3"/>
    <w:rsid w:val="00B30352"/>
    <w:rsid w:val="00B30C6C"/>
    <w:rsid w:val="00B346DF"/>
    <w:rsid w:val="00B43DFA"/>
    <w:rsid w:val="00B441C6"/>
    <w:rsid w:val="00B460C2"/>
    <w:rsid w:val="00B47460"/>
    <w:rsid w:val="00B51B84"/>
    <w:rsid w:val="00B63750"/>
    <w:rsid w:val="00B63EB9"/>
    <w:rsid w:val="00B72E93"/>
    <w:rsid w:val="00B75ED8"/>
    <w:rsid w:val="00B77809"/>
    <w:rsid w:val="00B83B98"/>
    <w:rsid w:val="00B860DC"/>
    <w:rsid w:val="00B9307B"/>
    <w:rsid w:val="00B949B9"/>
    <w:rsid w:val="00B9540B"/>
    <w:rsid w:val="00BA1CBA"/>
    <w:rsid w:val="00BA22CA"/>
    <w:rsid w:val="00BA3794"/>
    <w:rsid w:val="00BA3F4D"/>
    <w:rsid w:val="00BA797E"/>
    <w:rsid w:val="00BA79E3"/>
    <w:rsid w:val="00BB0DAB"/>
    <w:rsid w:val="00BB158D"/>
    <w:rsid w:val="00BB1FC1"/>
    <w:rsid w:val="00BB239A"/>
    <w:rsid w:val="00BB31CE"/>
    <w:rsid w:val="00BB69BF"/>
    <w:rsid w:val="00BC0188"/>
    <w:rsid w:val="00BC6FB7"/>
    <w:rsid w:val="00BD227B"/>
    <w:rsid w:val="00BE55A7"/>
    <w:rsid w:val="00BE64B3"/>
    <w:rsid w:val="00BE6947"/>
    <w:rsid w:val="00BE6FE4"/>
    <w:rsid w:val="00BF117F"/>
    <w:rsid w:val="00BF3283"/>
    <w:rsid w:val="00BF6A7B"/>
    <w:rsid w:val="00BF6B3C"/>
    <w:rsid w:val="00BF7324"/>
    <w:rsid w:val="00C06D9A"/>
    <w:rsid w:val="00C0702B"/>
    <w:rsid w:val="00C11B08"/>
    <w:rsid w:val="00C12133"/>
    <w:rsid w:val="00C12A81"/>
    <w:rsid w:val="00C17A25"/>
    <w:rsid w:val="00C201EB"/>
    <w:rsid w:val="00C23344"/>
    <w:rsid w:val="00C23C67"/>
    <w:rsid w:val="00C24777"/>
    <w:rsid w:val="00C252D4"/>
    <w:rsid w:val="00C33308"/>
    <w:rsid w:val="00C346C9"/>
    <w:rsid w:val="00C3702A"/>
    <w:rsid w:val="00C4003A"/>
    <w:rsid w:val="00C41422"/>
    <w:rsid w:val="00C421DA"/>
    <w:rsid w:val="00C45E40"/>
    <w:rsid w:val="00C50828"/>
    <w:rsid w:val="00C51137"/>
    <w:rsid w:val="00C57AB9"/>
    <w:rsid w:val="00C6206C"/>
    <w:rsid w:val="00C70827"/>
    <w:rsid w:val="00C72D11"/>
    <w:rsid w:val="00C81733"/>
    <w:rsid w:val="00C85508"/>
    <w:rsid w:val="00C85FA2"/>
    <w:rsid w:val="00C863AE"/>
    <w:rsid w:val="00C87372"/>
    <w:rsid w:val="00C8765F"/>
    <w:rsid w:val="00C92E08"/>
    <w:rsid w:val="00C93473"/>
    <w:rsid w:val="00C93C95"/>
    <w:rsid w:val="00C971C1"/>
    <w:rsid w:val="00CA1FE3"/>
    <w:rsid w:val="00CA332D"/>
    <w:rsid w:val="00CB2517"/>
    <w:rsid w:val="00CB254D"/>
    <w:rsid w:val="00CB3533"/>
    <w:rsid w:val="00CB7600"/>
    <w:rsid w:val="00CB7D61"/>
    <w:rsid w:val="00CC4763"/>
    <w:rsid w:val="00CC657B"/>
    <w:rsid w:val="00CC6A4B"/>
    <w:rsid w:val="00CD0C63"/>
    <w:rsid w:val="00CD7A5A"/>
    <w:rsid w:val="00CD7AAF"/>
    <w:rsid w:val="00CE1C77"/>
    <w:rsid w:val="00CE2BA6"/>
    <w:rsid w:val="00CE564D"/>
    <w:rsid w:val="00CF276E"/>
    <w:rsid w:val="00CF2B0C"/>
    <w:rsid w:val="00CF529F"/>
    <w:rsid w:val="00CF7CF8"/>
    <w:rsid w:val="00D016A6"/>
    <w:rsid w:val="00D023A0"/>
    <w:rsid w:val="00D1525C"/>
    <w:rsid w:val="00D16E87"/>
    <w:rsid w:val="00D25AA0"/>
    <w:rsid w:val="00D27D0E"/>
    <w:rsid w:val="00D35DA7"/>
    <w:rsid w:val="00D40EAC"/>
    <w:rsid w:val="00D47AD0"/>
    <w:rsid w:val="00D517F6"/>
    <w:rsid w:val="00D576D6"/>
    <w:rsid w:val="00D57A57"/>
    <w:rsid w:val="00D613A9"/>
    <w:rsid w:val="00D658D3"/>
    <w:rsid w:val="00D6679B"/>
    <w:rsid w:val="00D66D93"/>
    <w:rsid w:val="00D67F1C"/>
    <w:rsid w:val="00D7238E"/>
    <w:rsid w:val="00D73003"/>
    <w:rsid w:val="00D737DA"/>
    <w:rsid w:val="00D73C03"/>
    <w:rsid w:val="00D76903"/>
    <w:rsid w:val="00D81A72"/>
    <w:rsid w:val="00D92EDA"/>
    <w:rsid w:val="00D9359B"/>
    <w:rsid w:val="00D94B0E"/>
    <w:rsid w:val="00D964BD"/>
    <w:rsid w:val="00D97860"/>
    <w:rsid w:val="00DA0751"/>
    <w:rsid w:val="00DA2953"/>
    <w:rsid w:val="00DA5661"/>
    <w:rsid w:val="00DA6E07"/>
    <w:rsid w:val="00DA7584"/>
    <w:rsid w:val="00DA7A62"/>
    <w:rsid w:val="00DB0413"/>
    <w:rsid w:val="00DB0F15"/>
    <w:rsid w:val="00DB3292"/>
    <w:rsid w:val="00DB70A6"/>
    <w:rsid w:val="00DC2F99"/>
    <w:rsid w:val="00DC3B21"/>
    <w:rsid w:val="00DC489D"/>
    <w:rsid w:val="00DC6A0D"/>
    <w:rsid w:val="00DD140B"/>
    <w:rsid w:val="00DD2123"/>
    <w:rsid w:val="00DD2A9E"/>
    <w:rsid w:val="00DD509E"/>
    <w:rsid w:val="00DE14C5"/>
    <w:rsid w:val="00DE2331"/>
    <w:rsid w:val="00DE293A"/>
    <w:rsid w:val="00DE2FD1"/>
    <w:rsid w:val="00DE4BD3"/>
    <w:rsid w:val="00DE5157"/>
    <w:rsid w:val="00DE57CC"/>
    <w:rsid w:val="00DE5F2B"/>
    <w:rsid w:val="00DF1BBC"/>
    <w:rsid w:val="00E032F0"/>
    <w:rsid w:val="00E04EE1"/>
    <w:rsid w:val="00E04FA6"/>
    <w:rsid w:val="00E05BA5"/>
    <w:rsid w:val="00E068B9"/>
    <w:rsid w:val="00E07762"/>
    <w:rsid w:val="00E101E7"/>
    <w:rsid w:val="00E11DF6"/>
    <w:rsid w:val="00E1215F"/>
    <w:rsid w:val="00E12CAA"/>
    <w:rsid w:val="00E21D37"/>
    <w:rsid w:val="00E21F44"/>
    <w:rsid w:val="00E239D8"/>
    <w:rsid w:val="00E25D04"/>
    <w:rsid w:val="00E27600"/>
    <w:rsid w:val="00E30E0A"/>
    <w:rsid w:val="00E318F2"/>
    <w:rsid w:val="00E334BB"/>
    <w:rsid w:val="00E3395B"/>
    <w:rsid w:val="00E43A3F"/>
    <w:rsid w:val="00E4520C"/>
    <w:rsid w:val="00E458AB"/>
    <w:rsid w:val="00E45F90"/>
    <w:rsid w:val="00E47E3C"/>
    <w:rsid w:val="00E51632"/>
    <w:rsid w:val="00E52291"/>
    <w:rsid w:val="00E527BE"/>
    <w:rsid w:val="00E56EFE"/>
    <w:rsid w:val="00E60CE6"/>
    <w:rsid w:val="00E61D02"/>
    <w:rsid w:val="00E61DB5"/>
    <w:rsid w:val="00E62D48"/>
    <w:rsid w:val="00E6431C"/>
    <w:rsid w:val="00E64BFF"/>
    <w:rsid w:val="00E64C22"/>
    <w:rsid w:val="00E64F2B"/>
    <w:rsid w:val="00E65592"/>
    <w:rsid w:val="00E65900"/>
    <w:rsid w:val="00E65D32"/>
    <w:rsid w:val="00E678A0"/>
    <w:rsid w:val="00E7078D"/>
    <w:rsid w:val="00E7085E"/>
    <w:rsid w:val="00E76843"/>
    <w:rsid w:val="00E85C96"/>
    <w:rsid w:val="00E87FB4"/>
    <w:rsid w:val="00E93FCF"/>
    <w:rsid w:val="00E96BF0"/>
    <w:rsid w:val="00E9778E"/>
    <w:rsid w:val="00EB396B"/>
    <w:rsid w:val="00EB6F4B"/>
    <w:rsid w:val="00EB7C66"/>
    <w:rsid w:val="00EC42E3"/>
    <w:rsid w:val="00EC7295"/>
    <w:rsid w:val="00EC72BE"/>
    <w:rsid w:val="00EE0282"/>
    <w:rsid w:val="00EE3113"/>
    <w:rsid w:val="00EE35E4"/>
    <w:rsid w:val="00EE53EC"/>
    <w:rsid w:val="00EF55EB"/>
    <w:rsid w:val="00EF69C1"/>
    <w:rsid w:val="00F005C9"/>
    <w:rsid w:val="00F02A28"/>
    <w:rsid w:val="00F1404D"/>
    <w:rsid w:val="00F16B2B"/>
    <w:rsid w:val="00F16EDB"/>
    <w:rsid w:val="00F16F6F"/>
    <w:rsid w:val="00F208DC"/>
    <w:rsid w:val="00F22CB3"/>
    <w:rsid w:val="00F234F5"/>
    <w:rsid w:val="00F3166C"/>
    <w:rsid w:val="00F33259"/>
    <w:rsid w:val="00F37624"/>
    <w:rsid w:val="00F44F61"/>
    <w:rsid w:val="00F44FB8"/>
    <w:rsid w:val="00F45927"/>
    <w:rsid w:val="00F502CA"/>
    <w:rsid w:val="00F519B9"/>
    <w:rsid w:val="00F55E8B"/>
    <w:rsid w:val="00F564F9"/>
    <w:rsid w:val="00F57919"/>
    <w:rsid w:val="00F669BA"/>
    <w:rsid w:val="00F7766C"/>
    <w:rsid w:val="00F82076"/>
    <w:rsid w:val="00F900B2"/>
    <w:rsid w:val="00F94FCC"/>
    <w:rsid w:val="00FA1C80"/>
    <w:rsid w:val="00FA269F"/>
    <w:rsid w:val="00FB21F7"/>
    <w:rsid w:val="00FB22AF"/>
    <w:rsid w:val="00FB2AAE"/>
    <w:rsid w:val="00FB52EE"/>
    <w:rsid w:val="00FB7F9C"/>
    <w:rsid w:val="00FC25E1"/>
    <w:rsid w:val="00FC3FA5"/>
    <w:rsid w:val="00FC6260"/>
    <w:rsid w:val="00FD1A9D"/>
    <w:rsid w:val="00FD2C03"/>
    <w:rsid w:val="00FD3E94"/>
    <w:rsid w:val="00FD63B3"/>
    <w:rsid w:val="00FE119B"/>
    <w:rsid w:val="00FE1BFD"/>
    <w:rsid w:val="00FF5EF5"/>
    <w:rsid w:val="00FF7307"/>
    <w:rsid w:val="00FF7DC8"/>
    <w:rsid w:val="0A81CAC8"/>
    <w:rsid w:val="0AF5C2D0"/>
    <w:rsid w:val="150F5ACB"/>
    <w:rsid w:val="1A6DBBB3"/>
    <w:rsid w:val="1BA652B3"/>
    <w:rsid w:val="3713BD1A"/>
    <w:rsid w:val="3E833EB6"/>
    <w:rsid w:val="62F0B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8A51D2D"/>
  <w15:chartTrackingRefBased/>
  <w15:docId w15:val="{A1F00632-15C0-EB44-8F2E-123808C86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8" w:defSemiHidden="0" w:defUnhideWhenUsed="0" w:defQFormat="0" w:count="376">
    <w:lsdException w:name="Normal" w:uiPriority="0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uiPriority="4"/>
    <w:lsdException w:name="heading 6" w:uiPriority="4"/>
    <w:lsdException w:name="heading 7" w:semiHidden="1" w:uiPriority="4" w:unhideWhenUsed="1"/>
    <w:lsdException w:name="heading 8" w:semiHidden="1" w:uiPriority="4" w:unhideWhenUsed="1"/>
    <w:lsdException w:name="heading 9" w:semiHidden="1" w:uiPriority="4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4" w:unhideWhenUsed="1"/>
    <w:lsdException w:name="toc 5" w:semiHidden="1" w:uiPriority="4" w:unhideWhenUsed="1"/>
    <w:lsdException w:name="toc 6" w:semiHidden="1" w:uiPriority="4" w:unhideWhenUsed="1"/>
    <w:lsdException w:name="toc 7" w:semiHidden="1" w:uiPriority="4" w:unhideWhenUsed="1"/>
    <w:lsdException w:name="toc 8" w:semiHidden="1" w:uiPriority="4" w:unhideWhenUsed="1"/>
    <w:lsdException w:name="toc 9" w:semiHidden="1" w:uiPriority="4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4" w:unhideWhenUsed="1" w:qFormat="1"/>
    <w:lsdException w:name="table of figures" w:semiHidden="1" w:uiPriority="4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4" w:unhideWhenUsed="1"/>
    <w:lsdException w:name="endnote text" w:semiHidden="1" w:uiPriority="4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4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aliases w:val="Standaard SURF"/>
    <w:qFormat/>
    <w:rsid w:val="005928D5"/>
    <w:pPr>
      <w:widowControl w:val="0"/>
      <w:autoSpaceDE w:val="0"/>
      <w:autoSpaceDN w:val="0"/>
      <w:spacing w:before="160" w:line="240" w:lineRule="auto"/>
    </w:pPr>
    <w:rPr>
      <w:rFonts w:ascii="General Sans Semibold" w:eastAsia="General Sans Semibold" w:hAnsi="General Sans Semibold" w:cs="General Sans Semibold"/>
      <w:sz w:val="18"/>
      <w14:ligatures w14:val="none"/>
    </w:rPr>
  </w:style>
  <w:style w:type="paragraph" w:styleId="Heading1">
    <w:name w:val="heading 1"/>
    <w:aliases w:val="Kop 1 SURF"/>
    <w:basedOn w:val="ZsysbasisSURF"/>
    <w:next w:val="BasistekstSURF"/>
    <w:uiPriority w:val="4"/>
    <w:qFormat/>
    <w:rsid w:val="0069029A"/>
    <w:pPr>
      <w:keepNext/>
      <w:keepLines/>
      <w:numPr>
        <w:numId w:val="33"/>
      </w:numPr>
      <w:spacing w:before="480" w:after="260" w:line="240" w:lineRule="auto"/>
      <w:outlineLvl w:val="0"/>
    </w:pPr>
    <w:rPr>
      <w:rFonts w:ascii="General Sans Semibold" w:hAnsi="General Sans Semibold"/>
      <w:b/>
      <w:bCs/>
      <w:sz w:val="40"/>
      <w:szCs w:val="32"/>
    </w:rPr>
  </w:style>
  <w:style w:type="paragraph" w:styleId="Heading2">
    <w:name w:val="heading 2"/>
    <w:aliases w:val="Kop 2 SURF"/>
    <w:basedOn w:val="ZsysbasisSURF"/>
    <w:next w:val="BasistekstSURF"/>
    <w:autoRedefine/>
    <w:uiPriority w:val="4"/>
    <w:qFormat/>
    <w:rsid w:val="00BF7324"/>
    <w:pPr>
      <w:keepNext/>
      <w:keepLines/>
      <w:numPr>
        <w:ilvl w:val="1"/>
        <w:numId w:val="33"/>
      </w:numPr>
      <w:spacing w:before="240" w:after="240" w:line="240" w:lineRule="auto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paragraph" w:styleId="Heading3">
    <w:name w:val="heading 3"/>
    <w:aliases w:val="Kop 3 SURF"/>
    <w:basedOn w:val="ZsysbasisSURF"/>
    <w:next w:val="BasistekstSURF"/>
    <w:uiPriority w:val="4"/>
    <w:qFormat/>
    <w:rsid w:val="00920093"/>
    <w:pPr>
      <w:keepNext/>
      <w:keepLines/>
      <w:spacing w:before="270"/>
      <w:outlineLvl w:val="2"/>
    </w:pPr>
    <w:rPr>
      <w:rFonts w:ascii="General Sans Semibold" w:hAnsi="General Sans Semibold"/>
      <w:b/>
      <w:iCs/>
    </w:rPr>
  </w:style>
  <w:style w:type="paragraph" w:styleId="Heading4">
    <w:name w:val="heading 4"/>
    <w:aliases w:val="Kop 4 SURF"/>
    <w:basedOn w:val="ZsysbasisSURF"/>
    <w:next w:val="BasistekstSURF"/>
    <w:uiPriority w:val="4"/>
    <w:qFormat/>
    <w:rsid w:val="00AB0414"/>
    <w:pPr>
      <w:keepNext/>
      <w:keepLines/>
      <w:numPr>
        <w:ilvl w:val="3"/>
        <w:numId w:val="23"/>
      </w:numPr>
      <w:spacing w:before="270"/>
      <w:outlineLvl w:val="3"/>
    </w:pPr>
    <w:rPr>
      <w:bCs/>
      <w:i/>
      <w:szCs w:val="24"/>
    </w:rPr>
  </w:style>
  <w:style w:type="paragraph" w:styleId="Heading5">
    <w:name w:val="heading 5"/>
    <w:aliases w:val="Kop 5 SURF"/>
    <w:basedOn w:val="ZsysbasisSURF"/>
    <w:next w:val="BasistekstSURF"/>
    <w:uiPriority w:val="4"/>
    <w:rsid w:val="002B0F6F"/>
    <w:pPr>
      <w:keepNext/>
      <w:keepLines/>
      <w:numPr>
        <w:ilvl w:val="4"/>
        <w:numId w:val="23"/>
      </w:numPr>
      <w:outlineLvl w:val="4"/>
    </w:pPr>
    <w:rPr>
      <w:bCs/>
      <w:iCs/>
      <w:szCs w:val="22"/>
    </w:rPr>
  </w:style>
  <w:style w:type="paragraph" w:styleId="Heading6">
    <w:name w:val="heading 6"/>
    <w:aliases w:val="Kop 6 SURF"/>
    <w:basedOn w:val="ZsysbasisSURF"/>
    <w:next w:val="BasistekstSURF"/>
    <w:uiPriority w:val="4"/>
    <w:rsid w:val="002B0F6F"/>
    <w:pPr>
      <w:keepNext/>
      <w:keepLines/>
      <w:numPr>
        <w:ilvl w:val="5"/>
        <w:numId w:val="23"/>
      </w:numPr>
      <w:outlineLvl w:val="5"/>
    </w:pPr>
  </w:style>
  <w:style w:type="paragraph" w:styleId="Heading7">
    <w:name w:val="heading 7"/>
    <w:aliases w:val="Kop 7 SURF"/>
    <w:basedOn w:val="ZsysbasisSURF"/>
    <w:next w:val="BasistekstSURF"/>
    <w:uiPriority w:val="4"/>
    <w:rsid w:val="002B0F6F"/>
    <w:pPr>
      <w:keepNext/>
      <w:keepLines/>
      <w:numPr>
        <w:ilvl w:val="6"/>
        <w:numId w:val="23"/>
      </w:numPr>
      <w:outlineLvl w:val="6"/>
    </w:pPr>
    <w:rPr>
      <w:bCs/>
      <w:szCs w:val="20"/>
    </w:rPr>
  </w:style>
  <w:style w:type="paragraph" w:styleId="Heading8">
    <w:name w:val="heading 8"/>
    <w:aliases w:val="Kop 8 SURF"/>
    <w:basedOn w:val="ZsysbasisSURF"/>
    <w:next w:val="BasistekstSURF"/>
    <w:uiPriority w:val="4"/>
    <w:rsid w:val="002B0F6F"/>
    <w:pPr>
      <w:keepNext/>
      <w:keepLines/>
      <w:numPr>
        <w:ilvl w:val="7"/>
        <w:numId w:val="23"/>
      </w:numPr>
      <w:outlineLvl w:val="7"/>
    </w:pPr>
    <w:rPr>
      <w:iCs/>
      <w:szCs w:val="20"/>
    </w:rPr>
  </w:style>
  <w:style w:type="paragraph" w:styleId="Heading9">
    <w:name w:val="heading 9"/>
    <w:aliases w:val="Kop 9 SURF"/>
    <w:basedOn w:val="ZsysbasisSURF"/>
    <w:next w:val="BasistekstSURF"/>
    <w:uiPriority w:val="4"/>
    <w:rsid w:val="002B0F6F"/>
    <w:pPr>
      <w:keepNext/>
      <w:keepLines/>
      <w:numPr>
        <w:ilvl w:val="8"/>
        <w:numId w:val="23"/>
      </w:numPr>
      <w:outlineLvl w:val="8"/>
    </w:pPr>
    <w:rPr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stekstSURF">
    <w:name w:val="Basistekst SURF"/>
    <w:basedOn w:val="ZsysbasisSURF"/>
    <w:qFormat/>
    <w:rsid w:val="00E04EE1"/>
    <w:pPr>
      <w:spacing w:before="120" w:after="280" w:line="360" w:lineRule="atLeast"/>
    </w:pPr>
    <w:rPr>
      <w:rFonts w:ascii="General Sans" w:hAnsi="General Sans"/>
      <w:sz w:val="18"/>
    </w:rPr>
  </w:style>
  <w:style w:type="paragraph" w:customStyle="1" w:styleId="ZsysbasisSURF">
    <w:name w:val="Zsysbasis SURF"/>
    <w:next w:val="BasistekstSURF"/>
    <w:link w:val="ZsysbasisSURFChar"/>
    <w:uiPriority w:val="4"/>
    <w:semiHidden/>
    <w:rsid w:val="0068750D"/>
    <w:pPr>
      <w:spacing w:line="270" w:lineRule="atLeast"/>
    </w:pPr>
    <w:rPr>
      <w:rFonts w:ascii="Calibri" w:hAnsi="Calibri" w:cs="Maiandra GD"/>
      <w:color w:val="000000" w:themeColor="text1"/>
      <w:szCs w:val="18"/>
    </w:rPr>
  </w:style>
  <w:style w:type="numbering" w:customStyle="1" w:styleId="CurrentList1">
    <w:name w:val="Current List1"/>
    <w:uiPriority w:val="99"/>
    <w:rsid w:val="005928D5"/>
    <w:pPr>
      <w:numPr>
        <w:numId w:val="40"/>
      </w:numPr>
    </w:pPr>
  </w:style>
  <w:style w:type="character" w:styleId="FollowedHyperlink">
    <w:name w:val="FollowedHyperlink"/>
    <w:aliases w:val="GevolgdeHyperlink SURF"/>
    <w:basedOn w:val="DefaultParagraphFont"/>
    <w:uiPriority w:val="4"/>
    <w:rsid w:val="0073233B"/>
    <w:rPr>
      <w:color w:val="0077C8" w:themeColor="accent3"/>
      <w:u w:val="none"/>
    </w:rPr>
  </w:style>
  <w:style w:type="character" w:styleId="Hyperlink">
    <w:name w:val="Hyperlink"/>
    <w:aliases w:val="Hyperlink SURF"/>
    <w:basedOn w:val="DefaultParagraphFont"/>
    <w:uiPriority w:val="99"/>
    <w:rsid w:val="0073233B"/>
    <w:rPr>
      <w:color w:val="0077C8" w:themeColor="accent3"/>
      <w:u w:val="none"/>
    </w:rPr>
  </w:style>
  <w:style w:type="paragraph" w:customStyle="1" w:styleId="AdresvakSURF">
    <w:name w:val="Adresvak SURF"/>
    <w:basedOn w:val="ZsysbasisSURF"/>
    <w:uiPriority w:val="4"/>
    <w:rsid w:val="00731A90"/>
    <w:pPr>
      <w:spacing w:line="240" w:lineRule="exact"/>
    </w:pPr>
    <w:rPr>
      <w:noProof/>
    </w:rPr>
  </w:style>
  <w:style w:type="paragraph" w:styleId="Header">
    <w:name w:val="header"/>
    <w:basedOn w:val="ZsysbasisSURF"/>
    <w:next w:val="BasistekstSURF"/>
    <w:uiPriority w:val="98"/>
    <w:semiHidden/>
    <w:rsid w:val="00122DED"/>
  </w:style>
  <w:style w:type="paragraph" w:styleId="Footer">
    <w:name w:val="footer"/>
    <w:basedOn w:val="ZsysbasisSURF"/>
    <w:next w:val="BasistekstSURF"/>
    <w:uiPriority w:val="98"/>
    <w:semiHidden/>
    <w:rsid w:val="00122DED"/>
    <w:pPr>
      <w:jc w:val="right"/>
    </w:pPr>
  </w:style>
  <w:style w:type="paragraph" w:customStyle="1" w:styleId="KoptekstSURF">
    <w:name w:val="Koptekst SURF"/>
    <w:basedOn w:val="ZsysbasisdocumentgegevensSURF"/>
    <w:uiPriority w:val="4"/>
    <w:rsid w:val="00955BF7"/>
    <w:rPr>
      <w:sz w:val="19"/>
    </w:rPr>
  </w:style>
  <w:style w:type="paragraph" w:customStyle="1" w:styleId="VoettekstSURF">
    <w:name w:val="Voettekst SURF"/>
    <w:basedOn w:val="ZsysbasisdocumentgegevensSURF"/>
    <w:uiPriority w:val="4"/>
    <w:rsid w:val="00E334BB"/>
  </w:style>
  <w:style w:type="numbering" w:styleId="111111">
    <w:name w:val="Outline List 2"/>
    <w:basedOn w:val="NoList"/>
    <w:uiPriority w:val="98"/>
    <w:semiHidden/>
    <w:rsid w:val="00E07762"/>
    <w:pPr>
      <w:numPr>
        <w:numId w:val="2"/>
      </w:numPr>
    </w:pPr>
  </w:style>
  <w:style w:type="numbering" w:styleId="1ai">
    <w:name w:val="Outline List 1"/>
    <w:basedOn w:val="NoList"/>
    <w:uiPriority w:val="98"/>
    <w:semiHidden/>
    <w:rsid w:val="00E07762"/>
    <w:pPr>
      <w:numPr>
        <w:numId w:val="3"/>
      </w:numPr>
    </w:pPr>
  </w:style>
  <w:style w:type="paragraph" w:customStyle="1" w:styleId="BasistekstcursiefSURF">
    <w:name w:val="Basistekst cursief SURF"/>
    <w:basedOn w:val="ZsysbasisSURF"/>
    <w:next w:val="BasistekstSURF"/>
    <w:uiPriority w:val="2"/>
    <w:qFormat/>
    <w:rsid w:val="00122DED"/>
    <w:rPr>
      <w:i/>
      <w:iCs/>
    </w:rPr>
  </w:style>
  <w:style w:type="table" w:styleId="Table3Deffects1">
    <w:name w:val="Table 3D effects 1"/>
    <w:basedOn w:val="TableNormal"/>
    <w:semiHidden/>
    <w:rsid w:val="00451FD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451FD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451FD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alutation">
    <w:name w:val="Salutation"/>
    <w:basedOn w:val="ZsysbasisSURF"/>
    <w:next w:val="BasistekstSURF"/>
    <w:uiPriority w:val="98"/>
    <w:semiHidden/>
    <w:rsid w:val="0020607F"/>
  </w:style>
  <w:style w:type="paragraph" w:styleId="EnvelopeAddress">
    <w:name w:val="envelope address"/>
    <w:basedOn w:val="ZsysbasisSURF"/>
    <w:next w:val="BasistekstSURF"/>
    <w:uiPriority w:val="98"/>
    <w:semiHidden/>
    <w:rsid w:val="0020607F"/>
  </w:style>
  <w:style w:type="paragraph" w:styleId="Closing">
    <w:name w:val="Closing"/>
    <w:basedOn w:val="ZsysbasisSURF"/>
    <w:next w:val="BasistekstSURF"/>
    <w:uiPriority w:val="98"/>
    <w:semiHidden/>
    <w:rsid w:val="0020607F"/>
  </w:style>
  <w:style w:type="paragraph" w:customStyle="1" w:styleId="Inspring1eniveauSURF">
    <w:name w:val="Inspring 1e niveau SURF"/>
    <w:basedOn w:val="ZsysbasisSURF"/>
    <w:uiPriority w:val="4"/>
    <w:qFormat/>
    <w:rsid w:val="00122DED"/>
    <w:pPr>
      <w:tabs>
        <w:tab w:val="left" w:pos="284"/>
      </w:tabs>
      <w:ind w:left="284" w:hanging="284"/>
    </w:pPr>
  </w:style>
  <w:style w:type="paragraph" w:customStyle="1" w:styleId="Inspring2eniveauSURF">
    <w:name w:val="Inspring 2e niveau SURF"/>
    <w:basedOn w:val="ZsysbasisSURF"/>
    <w:uiPriority w:val="4"/>
    <w:qFormat/>
    <w:rsid w:val="00122DED"/>
    <w:pPr>
      <w:tabs>
        <w:tab w:val="left" w:pos="567"/>
      </w:tabs>
      <w:ind w:left="568" w:hanging="284"/>
    </w:pPr>
  </w:style>
  <w:style w:type="paragraph" w:customStyle="1" w:styleId="Inspring3eniveauSURF">
    <w:name w:val="Inspring 3e niveau SURF"/>
    <w:basedOn w:val="ZsysbasisSURF"/>
    <w:uiPriority w:val="4"/>
    <w:qFormat/>
    <w:rsid w:val="00122DED"/>
    <w:pPr>
      <w:tabs>
        <w:tab w:val="left" w:pos="851"/>
      </w:tabs>
      <w:ind w:left="851" w:hanging="284"/>
    </w:pPr>
  </w:style>
  <w:style w:type="paragraph" w:customStyle="1" w:styleId="Zwevend1eniveauSURF">
    <w:name w:val="Zwevend 1e niveau SURF"/>
    <w:basedOn w:val="ZsysbasisSURF"/>
    <w:uiPriority w:val="4"/>
    <w:qFormat/>
    <w:rsid w:val="00122DED"/>
    <w:pPr>
      <w:ind w:left="284"/>
    </w:pPr>
  </w:style>
  <w:style w:type="paragraph" w:customStyle="1" w:styleId="Zwevend2eniveauSURF">
    <w:name w:val="Zwevend 2e niveau SURF"/>
    <w:basedOn w:val="ZsysbasisSURF"/>
    <w:uiPriority w:val="4"/>
    <w:qFormat/>
    <w:rsid w:val="00122DED"/>
    <w:pPr>
      <w:ind w:left="567"/>
    </w:pPr>
  </w:style>
  <w:style w:type="paragraph" w:customStyle="1" w:styleId="Zwevend3eniveauSURF">
    <w:name w:val="Zwevend 3e niveau SURF"/>
    <w:basedOn w:val="ZsysbasisSURF"/>
    <w:uiPriority w:val="4"/>
    <w:qFormat/>
    <w:rsid w:val="00122DED"/>
    <w:pPr>
      <w:ind w:left="851"/>
    </w:pPr>
  </w:style>
  <w:style w:type="paragraph" w:styleId="TOC1">
    <w:name w:val="toc 1"/>
    <w:aliases w:val="Inhopg 1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0" w:right="0" w:firstLine="0"/>
    </w:pPr>
    <w:rPr>
      <w:rFonts w:ascii="General Sans" w:eastAsia="General Sans Semibold" w:hAnsi="General Sans" w:cstheme="minorHAnsi"/>
      <w:bCs/>
      <w:iCs/>
      <w:color w:val="auto"/>
      <w:sz w:val="20"/>
      <w:szCs w:val="24"/>
      <w14:ligatures w14:val="none"/>
    </w:rPr>
  </w:style>
  <w:style w:type="paragraph" w:styleId="TOC2">
    <w:name w:val="toc 2"/>
    <w:aliases w:val="Inhopg 2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220" w:right="0" w:firstLine="0"/>
    </w:pPr>
    <w:rPr>
      <w:rFonts w:ascii="General Sans" w:eastAsia="General Sans Semibold" w:hAnsi="General Sans" w:cstheme="minorHAnsi"/>
      <w:bCs/>
      <w:color w:val="auto"/>
      <w:sz w:val="20"/>
      <w:szCs w:val="22"/>
      <w14:ligatures w14:val="none"/>
    </w:rPr>
  </w:style>
  <w:style w:type="paragraph" w:styleId="TOC3">
    <w:name w:val="toc 3"/>
    <w:aliases w:val="Inhopg 3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after="0" w:line="240" w:lineRule="auto"/>
      <w:ind w:left="440" w:right="0" w:firstLine="0"/>
    </w:pPr>
    <w:rPr>
      <w:rFonts w:ascii="General Sans" w:eastAsia="General Sans Semibold" w:hAnsi="General Sans" w:cstheme="minorHAnsi"/>
      <w:color w:val="auto"/>
      <w:sz w:val="20"/>
      <w:szCs w:val="20"/>
      <w14:ligatures w14:val="none"/>
    </w:rPr>
  </w:style>
  <w:style w:type="paragraph" w:styleId="TOC4">
    <w:name w:val="toc 4"/>
    <w:aliases w:val="Inhopg 4 SURF"/>
    <w:basedOn w:val="ZsysbasistocSURF"/>
    <w:next w:val="BasistekstSURF"/>
    <w:uiPriority w:val="4"/>
    <w:rsid w:val="00B01892"/>
    <w:pPr>
      <w:widowControl w:val="0"/>
      <w:tabs>
        <w:tab w:val="clear" w:pos="9270"/>
      </w:tabs>
      <w:autoSpaceDE w:val="0"/>
      <w:autoSpaceDN w:val="0"/>
      <w:spacing w:after="0" w:line="240" w:lineRule="auto"/>
      <w:ind w:left="6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ableofAuthorities">
    <w:name w:val="table of authorities"/>
    <w:basedOn w:val="ZsysbasisSURF"/>
    <w:next w:val="BasistekstSURF"/>
    <w:uiPriority w:val="98"/>
    <w:semiHidden/>
    <w:rsid w:val="00F33259"/>
    <w:pPr>
      <w:ind w:left="180" w:hanging="180"/>
    </w:pPr>
  </w:style>
  <w:style w:type="paragraph" w:styleId="Index2">
    <w:name w:val="index 2"/>
    <w:basedOn w:val="ZsysbasisSURF"/>
    <w:next w:val="BasistekstSURF"/>
    <w:uiPriority w:val="98"/>
    <w:semiHidden/>
    <w:rsid w:val="00122DED"/>
  </w:style>
  <w:style w:type="paragraph" w:styleId="Index3">
    <w:name w:val="index 3"/>
    <w:basedOn w:val="ZsysbasisSURF"/>
    <w:next w:val="BasistekstSURF"/>
    <w:uiPriority w:val="98"/>
    <w:semiHidden/>
    <w:rsid w:val="00122DED"/>
  </w:style>
  <w:style w:type="paragraph" w:styleId="Subtitle">
    <w:name w:val="Subtitle"/>
    <w:basedOn w:val="ZsysbasisSURF"/>
    <w:next w:val="BasistekstSURF"/>
    <w:uiPriority w:val="98"/>
    <w:semiHidden/>
    <w:rsid w:val="00122DED"/>
  </w:style>
  <w:style w:type="paragraph" w:styleId="Title">
    <w:name w:val="Title"/>
    <w:basedOn w:val="ZsysbasisSURF"/>
    <w:next w:val="BasistekstSURF"/>
    <w:uiPriority w:val="98"/>
    <w:semiHidden/>
    <w:rsid w:val="00122DED"/>
  </w:style>
  <w:style w:type="paragraph" w:customStyle="1" w:styleId="Kop2zondernummerSURF">
    <w:name w:val="Kop 2 zonder nummer SURF"/>
    <w:basedOn w:val="ZsysbasisSURF"/>
    <w:next w:val="BasistekstSURF"/>
    <w:uiPriority w:val="4"/>
    <w:qFormat/>
    <w:rsid w:val="00050F82"/>
    <w:pPr>
      <w:keepNext/>
      <w:keepLines/>
      <w:spacing w:before="420" w:line="320" w:lineRule="exact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character" w:styleId="PageNumber">
    <w:name w:val="page number"/>
    <w:basedOn w:val="DefaultParagraphFont"/>
    <w:uiPriority w:val="98"/>
    <w:semiHidden/>
    <w:rsid w:val="00122DED"/>
  </w:style>
  <w:style w:type="character" w:customStyle="1" w:styleId="zsysVeldMarkering">
    <w:name w:val="zsysVeldMarkering"/>
    <w:basedOn w:val="DefaultParagraphFont"/>
    <w:uiPriority w:val="97"/>
    <w:semiHidden/>
    <w:rsid w:val="00DF1BBC"/>
    <w:rPr>
      <w:color w:val="000000"/>
      <w:bdr w:val="none" w:sz="0" w:space="0" w:color="auto"/>
      <w:shd w:val="clear" w:color="auto" w:fill="FFFF00"/>
    </w:rPr>
  </w:style>
  <w:style w:type="paragraph" w:customStyle="1" w:styleId="Kop1zondernummerSURF">
    <w:name w:val="Kop 1 zonder nummer SURF"/>
    <w:basedOn w:val="ZsysbasisSURF"/>
    <w:next w:val="BasistekstSURF"/>
    <w:uiPriority w:val="4"/>
    <w:qFormat/>
    <w:rsid w:val="006A0FA8"/>
    <w:pPr>
      <w:keepNext/>
      <w:keepLines/>
      <w:pageBreakBefore/>
      <w:spacing w:after="260" w:line="240" w:lineRule="auto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Kop3zondernummerSURF">
    <w:name w:val="Kop 3 zonder nummer SURF"/>
    <w:basedOn w:val="ZsysbasisSURF"/>
    <w:next w:val="BasistekstSURF"/>
    <w:uiPriority w:val="4"/>
    <w:qFormat/>
    <w:rsid w:val="00955BF7"/>
    <w:pPr>
      <w:keepNext/>
      <w:keepLines/>
      <w:spacing w:before="270"/>
      <w:outlineLvl w:val="2"/>
    </w:pPr>
    <w:rPr>
      <w:b/>
      <w:iCs/>
    </w:rPr>
  </w:style>
  <w:style w:type="paragraph" w:styleId="Index4">
    <w:name w:val="index 4"/>
    <w:basedOn w:val="Normal"/>
    <w:next w:val="Normal"/>
    <w:uiPriority w:val="98"/>
    <w:semiHidden/>
    <w:rsid w:val="00122DED"/>
    <w:pPr>
      <w:ind w:left="720" w:hanging="180"/>
    </w:pPr>
  </w:style>
  <w:style w:type="paragraph" w:styleId="Index5">
    <w:name w:val="index 5"/>
    <w:basedOn w:val="Normal"/>
    <w:next w:val="Normal"/>
    <w:uiPriority w:val="98"/>
    <w:semiHidden/>
    <w:rsid w:val="00122DED"/>
    <w:pPr>
      <w:ind w:left="900" w:hanging="180"/>
    </w:pPr>
  </w:style>
  <w:style w:type="paragraph" w:styleId="Index6">
    <w:name w:val="index 6"/>
    <w:basedOn w:val="Normal"/>
    <w:next w:val="Normal"/>
    <w:uiPriority w:val="98"/>
    <w:semiHidden/>
    <w:rsid w:val="00122DED"/>
    <w:pPr>
      <w:ind w:left="1080" w:hanging="180"/>
    </w:pPr>
  </w:style>
  <w:style w:type="paragraph" w:styleId="Index7">
    <w:name w:val="index 7"/>
    <w:basedOn w:val="Normal"/>
    <w:next w:val="Normal"/>
    <w:uiPriority w:val="98"/>
    <w:semiHidden/>
    <w:rsid w:val="00122DED"/>
    <w:pPr>
      <w:ind w:left="1260" w:hanging="180"/>
    </w:pPr>
  </w:style>
  <w:style w:type="paragraph" w:styleId="Index8">
    <w:name w:val="index 8"/>
    <w:basedOn w:val="Normal"/>
    <w:next w:val="Normal"/>
    <w:uiPriority w:val="98"/>
    <w:semiHidden/>
    <w:rsid w:val="00122DED"/>
    <w:pPr>
      <w:ind w:left="1440" w:hanging="180"/>
    </w:pPr>
  </w:style>
  <w:style w:type="paragraph" w:styleId="Index9">
    <w:name w:val="index 9"/>
    <w:basedOn w:val="Normal"/>
    <w:next w:val="Normal"/>
    <w:uiPriority w:val="98"/>
    <w:semiHidden/>
    <w:rsid w:val="00122DED"/>
    <w:pPr>
      <w:ind w:left="1620" w:hanging="180"/>
    </w:pPr>
  </w:style>
  <w:style w:type="paragraph" w:styleId="TOC5">
    <w:name w:val="toc 5"/>
    <w:aliases w:val="Inhopg 5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88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6">
    <w:name w:val="toc 6"/>
    <w:aliases w:val="Inhopg 6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10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7">
    <w:name w:val="toc 7"/>
    <w:aliases w:val="Inhopg 7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32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8">
    <w:name w:val="toc 8"/>
    <w:aliases w:val="Inhopg 8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54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TOC9">
    <w:name w:val="toc 9"/>
    <w:aliases w:val="Inhopg 9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760" w:right="0" w:firstLine="0"/>
    </w:pPr>
    <w:rPr>
      <w:rFonts w:asciiTheme="minorHAnsi" w:eastAsia="General Sans Semibold" w:hAnsiTheme="minorHAnsi" w:cstheme="minorHAnsi"/>
      <w:color w:val="auto"/>
      <w:sz w:val="20"/>
      <w:szCs w:val="20"/>
      <w14:ligatures w14:val="none"/>
    </w:rPr>
  </w:style>
  <w:style w:type="paragraph" w:styleId="EnvelopeReturn">
    <w:name w:val="envelope return"/>
    <w:basedOn w:val="ZsysbasisSURF"/>
    <w:next w:val="BasistekstSURF"/>
    <w:uiPriority w:val="98"/>
    <w:semiHidden/>
    <w:rsid w:val="0020607F"/>
  </w:style>
  <w:style w:type="numbering" w:styleId="ArticleSection">
    <w:name w:val="Outline List 3"/>
    <w:basedOn w:val="NoList"/>
    <w:uiPriority w:val="98"/>
    <w:semiHidden/>
    <w:rsid w:val="00E07762"/>
    <w:pPr>
      <w:numPr>
        <w:numId w:val="4"/>
      </w:numPr>
    </w:pPr>
  </w:style>
  <w:style w:type="paragraph" w:styleId="MessageHeader">
    <w:name w:val="Message Header"/>
    <w:basedOn w:val="ZsysbasisSURF"/>
    <w:next w:val="BasistekstSURF"/>
    <w:uiPriority w:val="98"/>
    <w:semiHidden/>
    <w:rsid w:val="0020607F"/>
  </w:style>
  <w:style w:type="paragraph" w:styleId="BlockText">
    <w:name w:val="Block Text"/>
    <w:basedOn w:val="ZsysbasisSURF"/>
    <w:next w:val="BasistekstSURF"/>
    <w:uiPriority w:val="98"/>
    <w:semiHidden/>
    <w:rsid w:val="0020607F"/>
  </w:style>
  <w:style w:type="table" w:styleId="TableSimple1">
    <w:name w:val="Table Simple 1"/>
    <w:basedOn w:val="TableNormal"/>
    <w:semiHidden/>
    <w:rsid w:val="008D7BD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D7BD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ntemporary">
    <w:name w:val="Table Contemporary"/>
    <w:basedOn w:val="TableNormal"/>
    <w:semiHidden/>
    <w:rsid w:val="008D7BD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D7BD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mailSignature">
    <w:name w:val="E-mail Signature"/>
    <w:basedOn w:val="ZsysbasisSURF"/>
    <w:next w:val="BasistekstSURF"/>
    <w:uiPriority w:val="98"/>
    <w:semiHidden/>
    <w:rsid w:val="0020607F"/>
  </w:style>
  <w:style w:type="paragraph" w:styleId="Signature">
    <w:name w:val="Signature"/>
    <w:basedOn w:val="ZsysbasisSURF"/>
    <w:next w:val="BasistekstSURF"/>
    <w:uiPriority w:val="98"/>
    <w:semiHidden/>
    <w:rsid w:val="0020607F"/>
  </w:style>
  <w:style w:type="paragraph" w:styleId="HTMLPreformatted">
    <w:name w:val="HTML Preformatted"/>
    <w:basedOn w:val="ZsysbasisSURF"/>
    <w:next w:val="BasistekstSURF"/>
    <w:uiPriority w:val="98"/>
    <w:semiHidden/>
    <w:rsid w:val="0020607F"/>
  </w:style>
  <w:style w:type="table" w:styleId="LightList-Accent6">
    <w:name w:val="Light List Accent 6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</w:style>
  <w:style w:type="table" w:styleId="LightList-Accent5">
    <w:name w:val="Light List Accent 5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</w:style>
  <w:style w:type="table" w:styleId="LightList-Accent4">
    <w:name w:val="Light List Accent 4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</w:style>
  <w:style w:type="table" w:styleId="LightList-Accent3">
    <w:name w:val="Light List Accent 3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</w:style>
  <w:style w:type="paragraph" w:styleId="HTMLAddress">
    <w:name w:val="HTML Address"/>
    <w:basedOn w:val="ZsysbasisSURF"/>
    <w:next w:val="BasistekstSURF"/>
    <w:uiPriority w:val="98"/>
    <w:semiHidden/>
    <w:rsid w:val="0020607F"/>
  </w:style>
  <w:style w:type="table" w:styleId="LightList-Accent2">
    <w:name w:val="Light List Accent 2"/>
    <w:basedOn w:val="TableNorma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</w:style>
  <w:style w:type="table" w:styleId="LightShading-Accent6">
    <w:name w:val="Light Shading Accent 6"/>
    <w:basedOn w:val="TableNormal"/>
    <w:uiPriority w:val="60"/>
    <w:semiHidden/>
    <w:rsid w:val="00E0776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9C23F" w:themeColor="accent6"/>
          <w:left w:val="nil"/>
          <w:bottom w:val="single" w:sz="8" w:space="0" w:color="A9C23F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</w:style>
  <w:style w:type="table" w:styleId="TableClassic1">
    <w:name w:val="Table Classic 1"/>
    <w:basedOn w:val="TableNorma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D7BD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D7BD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1">
    <w:name w:val="Table Colorful 1"/>
    <w:basedOn w:val="TableNormal"/>
    <w:semiHidden/>
    <w:rsid w:val="008D7BDD"/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2">
    <w:name w:val="Table Colorful 2"/>
    <w:basedOn w:val="TableNormal"/>
    <w:semiHidden/>
    <w:rsid w:val="008D7BD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urful3">
    <w:name w:val="Table Colorful 3"/>
    <w:basedOn w:val="TableNormal"/>
    <w:semiHidden/>
    <w:rsid w:val="008D7BD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List">
    <w:name w:val="List"/>
    <w:basedOn w:val="ZsysbasisSURF"/>
    <w:next w:val="BasistekstSURF"/>
    <w:uiPriority w:val="98"/>
    <w:semiHidden/>
    <w:rsid w:val="00F33259"/>
    <w:pPr>
      <w:ind w:left="284" w:hanging="284"/>
    </w:pPr>
  </w:style>
  <w:style w:type="paragraph" w:styleId="List2">
    <w:name w:val="List 2"/>
    <w:basedOn w:val="ZsysbasisSURF"/>
    <w:next w:val="BasistekstSURF"/>
    <w:uiPriority w:val="98"/>
    <w:semiHidden/>
    <w:rsid w:val="00F33259"/>
    <w:pPr>
      <w:ind w:left="568" w:hanging="284"/>
    </w:pPr>
  </w:style>
  <w:style w:type="paragraph" w:styleId="List3">
    <w:name w:val="List 3"/>
    <w:basedOn w:val="ZsysbasisSURF"/>
    <w:next w:val="BasistekstSURF"/>
    <w:uiPriority w:val="98"/>
    <w:semiHidden/>
    <w:rsid w:val="00F33259"/>
    <w:pPr>
      <w:ind w:left="851" w:hanging="284"/>
    </w:pPr>
  </w:style>
  <w:style w:type="paragraph" w:styleId="List4">
    <w:name w:val="List 4"/>
    <w:basedOn w:val="ZsysbasisSURF"/>
    <w:next w:val="BasistekstSURF"/>
    <w:uiPriority w:val="98"/>
    <w:semiHidden/>
    <w:rsid w:val="00F33259"/>
    <w:pPr>
      <w:ind w:left="1135" w:hanging="284"/>
    </w:pPr>
  </w:style>
  <w:style w:type="paragraph" w:styleId="List5">
    <w:name w:val="List 5"/>
    <w:basedOn w:val="ZsysbasisSURF"/>
    <w:next w:val="BasistekstSURF"/>
    <w:uiPriority w:val="98"/>
    <w:semiHidden/>
    <w:rsid w:val="00F33259"/>
    <w:pPr>
      <w:ind w:left="1418" w:hanging="284"/>
    </w:pPr>
  </w:style>
  <w:style w:type="paragraph" w:styleId="Index1">
    <w:name w:val="index 1"/>
    <w:basedOn w:val="ZsysbasisSURF"/>
    <w:next w:val="BasistekstSURF"/>
    <w:uiPriority w:val="98"/>
    <w:semiHidden/>
    <w:rsid w:val="00F33259"/>
  </w:style>
  <w:style w:type="paragraph" w:styleId="ListBullet">
    <w:name w:val="List Bullet"/>
    <w:basedOn w:val="ZsysbasisSURF"/>
    <w:next w:val="BasistekstSURF"/>
    <w:uiPriority w:val="98"/>
    <w:semiHidden/>
    <w:rsid w:val="00E7078D"/>
    <w:pPr>
      <w:numPr>
        <w:numId w:val="9"/>
      </w:numPr>
      <w:ind w:left="357" w:hanging="357"/>
    </w:pPr>
  </w:style>
  <w:style w:type="paragraph" w:styleId="ListBullet2">
    <w:name w:val="List Bullet 2"/>
    <w:basedOn w:val="ZsysbasisSURF"/>
    <w:next w:val="BasistekstSURF"/>
    <w:uiPriority w:val="98"/>
    <w:semiHidden/>
    <w:rsid w:val="00E7078D"/>
    <w:pPr>
      <w:numPr>
        <w:numId w:val="10"/>
      </w:numPr>
      <w:ind w:left="641" w:hanging="357"/>
    </w:pPr>
  </w:style>
  <w:style w:type="paragraph" w:styleId="ListBullet3">
    <w:name w:val="List Bullet 3"/>
    <w:basedOn w:val="ZsysbasisSURF"/>
    <w:next w:val="BasistekstSURF"/>
    <w:uiPriority w:val="98"/>
    <w:semiHidden/>
    <w:rsid w:val="00E7078D"/>
    <w:pPr>
      <w:numPr>
        <w:numId w:val="11"/>
      </w:numPr>
      <w:ind w:left="924" w:hanging="357"/>
    </w:pPr>
  </w:style>
  <w:style w:type="paragraph" w:styleId="ListBullet4">
    <w:name w:val="List Bullet 4"/>
    <w:basedOn w:val="ZsysbasisSURF"/>
    <w:next w:val="BasistekstSURF"/>
    <w:uiPriority w:val="98"/>
    <w:semiHidden/>
    <w:rsid w:val="00E7078D"/>
    <w:pPr>
      <w:numPr>
        <w:numId w:val="12"/>
      </w:numPr>
      <w:ind w:left="1208" w:hanging="357"/>
    </w:pPr>
  </w:style>
  <w:style w:type="paragraph" w:styleId="ListNumber">
    <w:name w:val="List Number"/>
    <w:basedOn w:val="ZsysbasisSURF"/>
    <w:next w:val="BasistekstSURF"/>
    <w:uiPriority w:val="98"/>
    <w:semiHidden/>
    <w:rsid w:val="00705849"/>
    <w:pPr>
      <w:numPr>
        <w:numId w:val="14"/>
      </w:numPr>
      <w:ind w:left="357" w:hanging="357"/>
    </w:pPr>
  </w:style>
  <w:style w:type="paragraph" w:styleId="ListNumber2">
    <w:name w:val="List Number 2"/>
    <w:basedOn w:val="ZsysbasisSURF"/>
    <w:next w:val="BasistekstSURF"/>
    <w:uiPriority w:val="98"/>
    <w:semiHidden/>
    <w:rsid w:val="00705849"/>
    <w:pPr>
      <w:numPr>
        <w:numId w:val="15"/>
      </w:numPr>
      <w:ind w:left="641" w:hanging="357"/>
    </w:pPr>
  </w:style>
  <w:style w:type="paragraph" w:styleId="ListNumber3">
    <w:name w:val="List Number 3"/>
    <w:basedOn w:val="ZsysbasisSURF"/>
    <w:next w:val="BasistekstSURF"/>
    <w:uiPriority w:val="98"/>
    <w:semiHidden/>
    <w:rsid w:val="00705849"/>
    <w:pPr>
      <w:numPr>
        <w:numId w:val="16"/>
      </w:numPr>
      <w:ind w:left="924" w:hanging="357"/>
    </w:pPr>
  </w:style>
  <w:style w:type="paragraph" w:styleId="ListNumber4">
    <w:name w:val="List Number 4"/>
    <w:basedOn w:val="ZsysbasisSURF"/>
    <w:next w:val="BasistekstSURF"/>
    <w:uiPriority w:val="98"/>
    <w:semiHidden/>
    <w:rsid w:val="00705849"/>
    <w:pPr>
      <w:numPr>
        <w:numId w:val="17"/>
      </w:numPr>
      <w:ind w:left="1208" w:hanging="357"/>
    </w:pPr>
  </w:style>
  <w:style w:type="paragraph" w:styleId="ListNumber5">
    <w:name w:val="List Number 5"/>
    <w:basedOn w:val="ZsysbasisSURF"/>
    <w:next w:val="BasistekstSURF"/>
    <w:uiPriority w:val="98"/>
    <w:semiHidden/>
    <w:rsid w:val="00705849"/>
    <w:pPr>
      <w:numPr>
        <w:numId w:val="18"/>
      </w:numPr>
      <w:ind w:left="1491" w:hanging="357"/>
    </w:pPr>
  </w:style>
  <w:style w:type="paragraph" w:styleId="ListContinue">
    <w:name w:val="List Continue"/>
    <w:basedOn w:val="ZsysbasisSURF"/>
    <w:next w:val="BasistekstSURF"/>
    <w:uiPriority w:val="98"/>
    <w:semiHidden/>
    <w:rsid w:val="00705849"/>
    <w:pPr>
      <w:ind w:left="284"/>
    </w:pPr>
  </w:style>
  <w:style w:type="paragraph" w:styleId="ListContinue2">
    <w:name w:val="List Continue 2"/>
    <w:basedOn w:val="ZsysbasisSURF"/>
    <w:next w:val="BasistekstSURF"/>
    <w:uiPriority w:val="98"/>
    <w:semiHidden/>
    <w:rsid w:val="00705849"/>
    <w:pPr>
      <w:ind w:left="567"/>
    </w:pPr>
  </w:style>
  <w:style w:type="paragraph" w:styleId="ListContinue3">
    <w:name w:val="List Continue 3"/>
    <w:basedOn w:val="ZsysbasisSURF"/>
    <w:next w:val="BasistekstSURF"/>
    <w:uiPriority w:val="98"/>
    <w:semiHidden/>
    <w:rsid w:val="00705849"/>
    <w:pPr>
      <w:ind w:left="851"/>
    </w:pPr>
  </w:style>
  <w:style w:type="paragraph" w:styleId="ListContinue4">
    <w:name w:val="List Continue 4"/>
    <w:basedOn w:val="ZsysbasisSURF"/>
    <w:next w:val="BasistekstSURF"/>
    <w:uiPriority w:val="98"/>
    <w:semiHidden/>
    <w:rsid w:val="00705849"/>
    <w:pPr>
      <w:ind w:left="1134"/>
    </w:pPr>
  </w:style>
  <w:style w:type="paragraph" w:styleId="ListContinue5">
    <w:name w:val="List Continue 5"/>
    <w:basedOn w:val="ZsysbasisSURF"/>
    <w:next w:val="BasistekstSURF"/>
    <w:uiPriority w:val="98"/>
    <w:semiHidden/>
    <w:rsid w:val="00705849"/>
    <w:pPr>
      <w:ind w:left="1418"/>
    </w:pPr>
  </w:style>
  <w:style w:type="character" w:styleId="IntenseEmphasis">
    <w:name w:val="Intense Emphasis"/>
    <w:basedOn w:val="DefaultParagraphFont"/>
    <w:uiPriority w:val="98"/>
    <w:semiHidden/>
    <w:rsid w:val="00FC3FA5"/>
    <w:rPr>
      <w:b/>
      <w:bCs/>
      <w:i/>
      <w:iCs/>
      <w:color w:val="auto"/>
    </w:rPr>
  </w:style>
  <w:style w:type="paragraph" w:styleId="NormalWeb">
    <w:name w:val="Normal (Web)"/>
    <w:basedOn w:val="ZsysbasisSURF"/>
    <w:next w:val="BasistekstSURF"/>
    <w:uiPriority w:val="98"/>
    <w:semiHidden/>
    <w:rsid w:val="0020607F"/>
  </w:style>
  <w:style w:type="paragraph" w:styleId="NoteHeading">
    <w:name w:val="Note Heading"/>
    <w:basedOn w:val="ZsysbasisSURF"/>
    <w:next w:val="BasistekstSURF"/>
    <w:uiPriority w:val="98"/>
    <w:semiHidden/>
    <w:rsid w:val="0020607F"/>
  </w:style>
  <w:style w:type="paragraph" w:styleId="BodyText">
    <w:name w:val="Body Text"/>
    <w:basedOn w:val="ZsysbasisSURF"/>
    <w:next w:val="BasistekstSURF"/>
    <w:link w:val="BodyTextChar"/>
    <w:uiPriority w:val="1"/>
    <w:qFormat/>
    <w:rsid w:val="00B441C6"/>
    <w:rPr>
      <w:rFonts w:ascii="General Sans" w:hAnsi="General Sans"/>
      <w:sz w:val="18"/>
    </w:rPr>
  </w:style>
  <w:style w:type="paragraph" w:styleId="BodyText2">
    <w:name w:val="Body Text 2"/>
    <w:basedOn w:val="ZsysbasisSURF"/>
    <w:next w:val="BasistekstSURF"/>
    <w:link w:val="BodyText2Char"/>
    <w:uiPriority w:val="98"/>
    <w:semiHidden/>
    <w:rsid w:val="00E7078D"/>
  </w:style>
  <w:style w:type="paragraph" w:styleId="BodyText3">
    <w:name w:val="Body Text 3"/>
    <w:basedOn w:val="ZsysbasisSURF"/>
    <w:next w:val="BasistekstSURF"/>
    <w:uiPriority w:val="98"/>
    <w:semiHidden/>
    <w:rsid w:val="0020607F"/>
  </w:style>
  <w:style w:type="paragraph" w:styleId="BodyTextFirstIndent">
    <w:name w:val="Body Text First Indent"/>
    <w:basedOn w:val="ZsysbasisSURF"/>
    <w:next w:val="BasistekstSURF"/>
    <w:link w:val="BodyTextFirstIndentChar"/>
    <w:uiPriority w:val="98"/>
    <w:semiHidden/>
    <w:rsid w:val="00E7078D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E7078D"/>
    <w:rPr>
      <w:rFonts w:asciiTheme="minorHAnsi" w:hAnsiTheme="minorHAnsi" w:cs="Maiandra GD"/>
      <w:color w:val="000000" w:themeColor="text1"/>
      <w:sz w:val="18"/>
      <w:szCs w:val="18"/>
    </w:rPr>
  </w:style>
  <w:style w:type="paragraph" w:styleId="BodyTextIndent">
    <w:name w:val="Body Text Indent"/>
    <w:basedOn w:val="ZsysbasisSURF"/>
    <w:next w:val="BasistekstSURF"/>
    <w:link w:val="BodyTextIndentChar"/>
    <w:uiPriority w:val="98"/>
    <w:semiHidden/>
    <w:rsid w:val="00E7078D"/>
    <w:pPr>
      <w:ind w:left="284"/>
    </w:pPr>
  </w:style>
  <w:style w:type="character" w:customStyle="1" w:styleId="BodyTextIndentChar">
    <w:name w:val="Body Text Indent Char"/>
    <w:basedOn w:val="DefaultParagraphFont"/>
    <w:link w:val="BodyTextIndent"/>
    <w:rsid w:val="00E7078D"/>
    <w:rPr>
      <w:rFonts w:ascii="Maiandra GD" w:hAnsi="Maiandra GD" w:cs="Maiandra GD"/>
      <w:sz w:val="18"/>
      <w:szCs w:val="18"/>
    </w:rPr>
  </w:style>
  <w:style w:type="paragraph" w:styleId="BodyTextFirstIndent2">
    <w:name w:val="Body Text First Indent 2"/>
    <w:basedOn w:val="ZsysbasisSURF"/>
    <w:next w:val="BasistekstSURF"/>
    <w:link w:val="BodyTextFirstIndent2Char"/>
    <w:uiPriority w:val="98"/>
    <w:semiHidden/>
    <w:rsid w:val="00E7078D"/>
    <w:pPr>
      <w:ind w:left="360" w:firstLine="360"/>
    </w:pPr>
  </w:style>
  <w:style w:type="table" w:styleId="TableProfessional">
    <w:name w:val="Table Professional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ZsysbasisSURFChar">
    <w:name w:val="Zsysbasis SURF Char"/>
    <w:basedOn w:val="DefaultParagraphFont"/>
    <w:link w:val="ZsysbasisSURF"/>
    <w:uiPriority w:val="4"/>
    <w:semiHidden/>
    <w:rsid w:val="0068750D"/>
    <w:rPr>
      <w:rFonts w:ascii="Calibri" w:hAnsi="Calibri" w:cs="Maiandra GD"/>
      <w:color w:val="000000" w:themeColor="text1"/>
      <w:sz w:val="22"/>
      <w:szCs w:val="18"/>
    </w:rPr>
  </w:style>
  <w:style w:type="paragraph" w:styleId="NormalIndent">
    <w:name w:val="Normal Indent"/>
    <w:basedOn w:val="ZsysbasisSURF"/>
    <w:next w:val="BasistekstSURF"/>
    <w:uiPriority w:val="98"/>
    <w:semiHidden/>
    <w:rsid w:val="0020607F"/>
  </w:style>
  <w:style w:type="table" w:styleId="TableColumns1">
    <w:name w:val="Table Columns 1"/>
    <w:basedOn w:val="TableNormal"/>
    <w:semiHidden/>
    <w:rsid w:val="008D7BDD"/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D7BDD"/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D7BD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List1">
    <w:name w:val="Table List 1"/>
    <w:basedOn w:val="TableNormal"/>
    <w:semiHidden/>
    <w:rsid w:val="008D7BD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D7BD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D7BD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D7BD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D7BD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Grid">
    <w:name w:val="Table Grid"/>
    <w:aliases w:val="Adresraster"/>
    <w:basedOn w:val="TableNormal"/>
    <w:uiPriority w:val="59"/>
    <w:rsid w:val="009225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semiHidden/>
    <w:rsid w:val="008D7BD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D7BD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D7BD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D7BD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D7BD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D7BD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D7B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Subtle1">
    <w:name w:val="Table Subtle 1"/>
    <w:basedOn w:val="TableNormal"/>
    <w:semiHidden/>
    <w:rsid w:val="008D7BD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D7BD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Voetnootmarkering SURF"/>
    <w:basedOn w:val="DefaultParagraphFont"/>
    <w:uiPriority w:val="4"/>
    <w:rsid w:val="00CB7600"/>
    <w:rPr>
      <w:vertAlign w:val="superscript"/>
    </w:rPr>
  </w:style>
  <w:style w:type="paragraph" w:styleId="FootnoteText">
    <w:name w:val="footnote text"/>
    <w:aliases w:val="Voetnoottekst SURF"/>
    <w:basedOn w:val="ZsysbasisSURF"/>
    <w:uiPriority w:val="4"/>
    <w:rsid w:val="00CB7600"/>
    <w:rPr>
      <w:sz w:val="15"/>
    </w:rPr>
  </w:style>
  <w:style w:type="table" w:styleId="TableWeb1">
    <w:name w:val="Table Web 1"/>
    <w:basedOn w:val="TableNormal"/>
    <w:semiHidden/>
    <w:rsid w:val="008D7BD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D7BD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D7BD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basedOn w:val="DefaultParagraphFont"/>
    <w:uiPriority w:val="98"/>
    <w:semiHidden/>
    <w:rsid w:val="00451FDB"/>
    <w:rPr>
      <w:b w:val="0"/>
      <w:bCs w:val="0"/>
    </w:rPr>
  </w:style>
  <w:style w:type="paragraph" w:styleId="Date">
    <w:name w:val="Date"/>
    <w:basedOn w:val="ZsysbasisSURF"/>
    <w:next w:val="BasistekstSURF"/>
    <w:uiPriority w:val="98"/>
    <w:semiHidden/>
    <w:rsid w:val="0020607F"/>
  </w:style>
  <w:style w:type="paragraph" w:styleId="PlainText">
    <w:name w:val="Plain Text"/>
    <w:basedOn w:val="ZsysbasisSURF"/>
    <w:next w:val="BasistekstSURF"/>
    <w:uiPriority w:val="98"/>
    <w:semiHidden/>
    <w:rsid w:val="0020607F"/>
  </w:style>
  <w:style w:type="paragraph" w:styleId="BalloonText">
    <w:name w:val="Balloon Text"/>
    <w:basedOn w:val="ZsysbasisSURF"/>
    <w:next w:val="BasistekstSURF"/>
    <w:uiPriority w:val="98"/>
    <w:semiHidden/>
    <w:rsid w:val="0020607F"/>
  </w:style>
  <w:style w:type="paragraph" w:styleId="Caption">
    <w:name w:val="caption"/>
    <w:aliases w:val="Bijschrift SURF"/>
    <w:basedOn w:val="ZsysbasisSURF"/>
    <w:next w:val="BasistekstSURF"/>
    <w:uiPriority w:val="4"/>
    <w:qFormat/>
    <w:rsid w:val="0020607F"/>
  </w:style>
  <w:style w:type="character" w:customStyle="1" w:styleId="CommentTextChar">
    <w:name w:val="Comment Text Char"/>
    <w:basedOn w:val="ZsysbasisSURFChar"/>
    <w:link w:val="CommentText"/>
    <w:semiHidden/>
    <w:rsid w:val="008736AE"/>
    <w:rPr>
      <w:rFonts w:asciiTheme="minorHAnsi" w:hAnsiTheme="minorHAnsi" w:cs="Maiandra GD"/>
      <w:color w:val="000000" w:themeColor="text1"/>
      <w:sz w:val="18"/>
      <w:szCs w:val="18"/>
    </w:rPr>
  </w:style>
  <w:style w:type="paragraph" w:styleId="DocumentMap">
    <w:name w:val="Document Map"/>
    <w:basedOn w:val="ZsysbasisSURF"/>
    <w:next w:val="BasistekstSURF"/>
    <w:uiPriority w:val="98"/>
    <w:semiHidden/>
    <w:rsid w:val="0020607F"/>
  </w:style>
  <w:style w:type="table" w:styleId="LightShading-Accent5">
    <w:name w:val="Light Shading Accent 5"/>
    <w:basedOn w:val="TableNormal"/>
    <w:uiPriority w:val="60"/>
    <w:semiHidden/>
    <w:rsid w:val="00E0776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DB00" w:themeColor="accent5"/>
          <w:left w:val="nil"/>
          <w:bottom w:val="single" w:sz="8" w:space="0" w:color="FEDB00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</w:style>
  <w:style w:type="paragraph" w:styleId="EndnoteText">
    <w:name w:val="endnote text"/>
    <w:aliases w:val="Eindnoottekst SURF"/>
    <w:basedOn w:val="ZsysbasisSURF"/>
    <w:next w:val="BasistekstSURF"/>
    <w:uiPriority w:val="4"/>
    <w:rsid w:val="0020607F"/>
  </w:style>
  <w:style w:type="paragraph" w:styleId="IndexHeading">
    <w:name w:val="index heading"/>
    <w:basedOn w:val="ZsysbasisSURF"/>
    <w:next w:val="BasistekstSURF"/>
    <w:uiPriority w:val="98"/>
    <w:semiHidden/>
    <w:rsid w:val="0020607F"/>
  </w:style>
  <w:style w:type="paragraph" w:styleId="TOAHeading">
    <w:name w:val="toa heading"/>
    <w:basedOn w:val="ZsysbasisSURF"/>
    <w:next w:val="BasistekstSURF"/>
    <w:uiPriority w:val="98"/>
    <w:semiHidden/>
    <w:rsid w:val="0020607F"/>
  </w:style>
  <w:style w:type="paragraph" w:styleId="ListBullet5">
    <w:name w:val="List Bullet 5"/>
    <w:basedOn w:val="ZsysbasisSURF"/>
    <w:next w:val="BasistekstSURF"/>
    <w:uiPriority w:val="98"/>
    <w:semiHidden/>
    <w:rsid w:val="00E7078D"/>
    <w:pPr>
      <w:numPr>
        <w:numId w:val="13"/>
      </w:numPr>
      <w:ind w:left="1491" w:hanging="357"/>
    </w:pPr>
  </w:style>
  <w:style w:type="paragraph" w:styleId="MacroText">
    <w:name w:val="macro"/>
    <w:basedOn w:val="ZsysbasisSURF"/>
    <w:next w:val="BasistekstSURF"/>
    <w:uiPriority w:val="98"/>
    <w:semiHidden/>
    <w:rsid w:val="0020607F"/>
  </w:style>
  <w:style w:type="paragraph" w:styleId="CommentText">
    <w:name w:val="annotation text"/>
    <w:basedOn w:val="ZsysbasisSURF"/>
    <w:next w:val="BasistekstSURF"/>
    <w:link w:val="CommentTextChar"/>
    <w:uiPriority w:val="98"/>
    <w:semiHidden/>
    <w:rsid w:val="0020607F"/>
  </w:style>
  <w:style w:type="character" w:styleId="IntenseReference">
    <w:name w:val="Intense Reference"/>
    <w:basedOn w:val="DefaultParagraphFont"/>
    <w:uiPriority w:val="98"/>
    <w:semiHidden/>
    <w:rsid w:val="00FC3FA5"/>
    <w:rPr>
      <w:b/>
      <w:bCs/>
      <w:smallCaps/>
      <w:color w:val="auto"/>
      <w:spacing w:val="5"/>
      <w:u w:val="single"/>
    </w:rPr>
  </w:style>
  <w:style w:type="character" w:styleId="CommentReference">
    <w:name w:val="annotation reference"/>
    <w:basedOn w:val="DefaultParagraphFont"/>
    <w:uiPriority w:val="98"/>
    <w:semiHidden/>
    <w:rsid w:val="0020607F"/>
    <w:rPr>
      <w:sz w:val="18"/>
      <w:szCs w:val="18"/>
    </w:rPr>
  </w:style>
  <w:style w:type="paragraph" w:customStyle="1" w:styleId="Opsommingteken1eniveauSURF">
    <w:name w:val="Opsomming teken 1e niveau SURF"/>
    <w:basedOn w:val="BodyText"/>
    <w:uiPriority w:val="4"/>
    <w:rsid w:val="005928D5"/>
    <w:pPr>
      <w:numPr>
        <w:numId w:val="34"/>
      </w:numPr>
      <w:spacing w:after="80" w:line="240" w:lineRule="exact"/>
    </w:pPr>
  </w:style>
  <w:style w:type="paragraph" w:customStyle="1" w:styleId="Opsommingteken2eniveauSURF">
    <w:name w:val="Opsomming teken 2e niveau SURF"/>
    <w:basedOn w:val="ZsysbasisSURF"/>
    <w:uiPriority w:val="4"/>
    <w:rsid w:val="001C206E"/>
    <w:pPr>
      <w:numPr>
        <w:ilvl w:val="1"/>
        <w:numId w:val="25"/>
      </w:numPr>
      <w:spacing w:line="240" w:lineRule="exact"/>
      <w:ind w:left="568" w:hanging="284"/>
    </w:pPr>
  </w:style>
  <w:style w:type="paragraph" w:customStyle="1" w:styleId="Opsommingteken3eniveauSURF">
    <w:name w:val="Opsomming teken 3e niveau SURF"/>
    <w:basedOn w:val="ZsysbasisSURF"/>
    <w:uiPriority w:val="4"/>
    <w:rsid w:val="001C206E"/>
    <w:pPr>
      <w:numPr>
        <w:ilvl w:val="2"/>
        <w:numId w:val="25"/>
      </w:numPr>
      <w:spacing w:line="240" w:lineRule="exact"/>
      <w:ind w:left="852" w:hanging="284"/>
    </w:pPr>
  </w:style>
  <w:style w:type="paragraph" w:customStyle="1" w:styleId="Opsommingkleineletter1eniveauSURF">
    <w:name w:val="Opsomming kleine letter 1e niveau SURF"/>
    <w:basedOn w:val="ZsysbasisSURF"/>
    <w:uiPriority w:val="4"/>
    <w:qFormat/>
    <w:rsid w:val="001C206E"/>
    <w:pPr>
      <w:numPr>
        <w:numId w:val="19"/>
      </w:numPr>
      <w:spacing w:line="240" w:lineRule="exact"/>
    </w:pPr>
  </w:style>
  <w:style w:type="paragraph" w:customStyle="1" w:styleId="Opsommingkleineletter2eniveauSURF">
    <w:name w:val="Opsomming kleine letter 2e niveau SURF"/>
    <w:basedOn w:val="ZsysbasisSURF"/>
    <w:uiPriority w:val="4"/>
    <w:qFormat/>
    <w:rsid w:val="001C206E"/>
    <w:pPr>
      <w:numPr>
        <w:ilvl w:val="1"/>
        <w:numId w:val="19"/>
      </w:numPr>
      <w:spacing w:line="240" w:lineRule="exact"/>
    </w:pPr>
  </w:style>
  <w:style w:type="paragraph" w:customStyle="1" w:styleId="Opsommingkleineletter3eniveauSURF">
    <w:name w:val="Opsomming kleine letter 3e niveau SURF"/>
    <w:basedOn w:val="ZsysbasisSURF"/>
    <w:uiPriority w:val="4"/>
    <w:qFormat/>
    <w:rsid w:val="001C206E"/>
    <w:pPr>
      <w:numPr>
        <w:ilvl w:val="2"/>
        <w:numId w:val="19"/>
      </w:numPr>
      <w:spacing w:line="240" w:lineRule="exact"/>
      <w:ind w:left="851"/>
    </w:pPr>
  </w:style>
  <w:style w:type="numbering" w:customStyle="1" w:styleId="OpsommingkleineletterSURF">
    <w:name w:val="Opsomming kleine letter SURF"/>
    <w:uiPriority w:val="4"/>
    <w:semiHidden/>
    <w:rsid w:val="00B01DA1"/>
    <w:pPr>
      <w:numPr>
        <w:numId w:val="5"/>
      </w:numPr>
    </w:pPr>
  </w:style>
  <w:style w:type="paragraph" w:customStyle="1" w:styleId="Opsommingnummer1eniveauSURF">
    <w:name w:val="Opsomming nummer 1e niveau SURF"/>
    <w:basedOn w:val="ZsysbasisSURF"/>
    <w:uiPriority w:val="4"/>
    <w:qFormat/>
    <w:rsid w:val="00887837"/>
    <w:pPr>
      <w:numPr>
        <w:numId w:val="20"/>
      </w:numPr>
      <w:spacing w:after="80" w:line="240" w:lineRule="exact"/>
      <w:ind w:left="357" w:hanging="357"/>
    </w:pPr>
    <w:rPr>
      <w:rFonts w:ascii="General Sans" w:hAnsi="General Sans"/>
      <w:sz w:val="18"/>
    </w:rPr>
  </w:style>
  <w:style w:type="paragraph" w:customStyle="1" w:styleId="Opsommingnummer2eniveauSURF">
    <w:name w:val="Opsomming nummer 2e niveau SURF"/>
    <w:basedOn w:val="ZsysbasisSURF"/>
    <w:uiPriority w:val="4"/>
    <w:qFormat/>
    <w:rsid w:val="001C206E"/>
    <w:pPr>
      <w:numPr>
        <w:ilvl w:val="1"/>
        <w:numId w:val="20"/>
      </w:numPr>
      <w:spacing w:line="240" w:lineRule="exact"/>
    </w:pPr>
  </w:style>
  <w:style w:type="paragraph" w:customStyle="1" w:styleId="Opsommingnummer3eniveauSURF">
    <w:name w:val="Opsomming nummer 3e niveau SURF"/>
    <w:basedOn w:val="ZsysbasisSURF"/>
    <w:uiPriority w:val="4"/>
    <w:qFormat/>
    <w:rsid w:val="001C206E"/>
    <w:pPr>
      <w:numPr>
        <w:ilvl w:val="2"/>
        <w:numId w:val="20"/>
      </w:numPr>
      <w:spacing w:line="240" w:lineRule="exact"/>
      <w:ind w:left="851"/>
    </w:pPr>
  </w:style>
  <w:style w:type="numbering" w:customStyle="1" w:styleId="OpsommingnummerSURF">
    <w:name w:val="Opsomming nummer SURF"/>
    <w:uiPriority w:val="4"/>
    <w:semiHidden/>
    <w:rsid w:val="00B01DA1"/>
    <w:pPr>
      <w:numPr>
        <w:numId w:val="1"/>
      </w:numPr>
    </w:pPr>
  </w:style>
  <w:style w:type="character" w:styleId="BookTitle">
    <w:name w:val="Book Title"/>
    <w:basedOn w:val="DefaultParagraphFont"/>
    <w:uiPriority w:val="98"/>
    <w:semiHidden/>
    <w:rsid w:val="00E07762"/>
    <w:rPr>
      <w:b/>
      <w:bCs/>
      <w:smallCaps/>
      <w:spacing w:val="5"/>
    </w:rPr>
  </w:style>
  <w:style w:type="character" w:styleId="PlaceholderText">
    <w:name w:val="Placeholder Text"/>
    <w:basedOn w:val="zsysVeldMarkering"/>
    <w:uiPriority w:val="98"/>
    <w:semiHidden/>
    <w:rsid w:val="004C51F8"/>
    <w:rPr>
      <w:color w:val="000000"/>
      <w:bdr w:val="none" w:sz="0" w:space="0" w:color="auto"/>
      <w:shd w:val="clear" w:color="auto" w:fill="FFFF00"/>
    </w:rPr>
  </w:style>
  <w:style w:type="character" w:styleId="SubtleReference">
    <w:name w:val="Subtle Reference"/>
    <w:basedOn w:val="DefaultParagraphFont"/>
    <w:uiPriority w:val="98"/>
    <w:semiHidden/>
    <w:rsid w:val="008736AE"/>
    <w:rPr>
      <w:smallCaps/>
      <w:color w:val="auto"/>
      <w:u w:val="single"/>
    </w:rPr>
  </w:style>
  <w:style w:type="character" w:styleId="SubtleEmphasis">
    <w:name w:val="Subtle Emphasis"/>
    <w:basedOn w:val="DefaultParagraphFont"/>
    <w:uiPriority w:val="98"/>
    <w:semiHidden/>
    <w:rsid w:val="00FC3FA5"/>
    <w:rPr>
      <w:i/>
      <w:iCs/>
      <w:color w:val="auto"/>
    </w:rPr>
  </w:style>
  <w:style w:type="table" w:styleId="LightShading-Accent4">
    <w:name w:val="Light Shading Accent 4"/>
    <w:basedOn w:val="TableNormal"/>
    <w:uiPriority w:val="60"/>
    <w:semiHidden/>
    <w:rsid w:val="00E0776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9F4D" w:themeColor="accent4"/>
          <w:left w:val="nil"/>
          <w:bottom w:val="single" w:sz="8" w:space="0" w:color="009F4D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</w:style>
  <w:style w:type="table" w:styleId="LightShading-Accent3">
    <w:name w:val="Light Shading Accent 3"/>
    <w:basedOn w:val="TableNormal"/>
    <w:uiPriority w:val="60"/>
    <w:semiHidden/>
    <w:rsid w:val="00E0776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7C8" w:themeColor="accent3"/>
          <w:left w:val="nil"/>
          <w:bottom w:val="single" w:sz="8" w:space="0" w:color="0077C8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</w:style>
  <w:style w:type="table" w:styleId="LightShading-Accent2">
    <w:name w:val="Light Shading Accent 2"/>
    <w:basedOn w:val="TableNormal"/>
    <w:uiPriority w:val="60"/>
    <w:semiHidden/>
    <w:rsid w:val="00E0776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03C31" w:themeColor="accent2"/>
          <w:left w:val="nil"/>
          <w:bottom w:val="single" w:sz="8" w:space="0" w:color="E03C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</w:style>
  <w:style w:type="table" w:styleId="LightGrid-Accent6">
    <w:name w:val="Light Grid Accent 6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1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H w:val="nil"/>
          <w:insideV w:val="single" w:sz="8" w:space="0" w:color="A9C23F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</w:tcPr>
    </w:tblStylePr>
    <w:tblStylePr w:type="band1Vert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  <w:shd w:val="clear" w:color="auto" w:fill="E9F0CF" w:themeFill="accent6" w:themeFillTint="3F"/>
      </w:tcPr>
    </w:tblStylePr>
    <w:tblStylePr w:type="band2Horz">
      <w:tblPr/>
      <w:tcPr>
        <w:tcBorders>
          <w:top w:val="single" w:sz="8" w:space="0" w:color="A9C23F" w:themeColor="accent6"/>
          <w:left w:val="single" w:sz="8" w:space="0" w:color="A9C23F" w:themeColor="accent6"/>
          <w:bottom w:val="single" w:sz="8" w:space="0" w:color="A9C23F" w:themeColor="accent6"/>
          <w:right w:val="single" w:sz="8" w:space="0" w:color="A9C23F" w:themeColor="accent6"/>
          <w:insideV w:val="single" w:sz="8" w:space="0" w:color="A9C23F" w:themeColor="accent6"/>
        </w:tcBorders>
      </w:tcPr>
    </w:tblStylePr>
  </w:style>
  <w:style w:type="table" w:styleId="LightGrid-Accent5">
    <w:name w:val="Light Grid Accent 5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1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H w:val="nil"/>
          <w:insideV w:val="single" w:sz="8" w:space="0" w:color="FEDB00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</w:tcPr>
    </w:tblStylePr>
    <w:tblStylePr w:type="band1Vert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  <w:shd w:val="clear" w:color="auto" w:fill="FFF6BF" w:themeFill="accent5" w:themeFillTint="3F"/>
      </w:tcPr>
    </w:tblStylePr>
    <w:tblStylePr w:type="band2Horz">
      <w:tblPr/>
      <w:tcPr>
        <w:tcBorders>
          <w:top w:val="single" w:sz="8" w:space="0" w:color="FEDB00" w:themeColor="accent5"/>
          <w:left w:val="single" w:sz="8" w:space="0" w:color="FEDB00" w:themeColor="accent5"/>
          <w:bottom w:val="single" w:sz="8" w:space="0" w:color="FEDB00" w:themeColor="accent5"/>
          <w:right w:val="single" w:sz="8" w:space="0" w:color="FEDB00" w:themeColor="accent5"/>
          <w:insideV w:val="single" w:sz="8" w:space="0" w:color="FEDB00" w:themeColor="accent5"/>
        </w:tcBorders>
      </w:tcPr>
    </w:tblStylePr>
  </w:style>
  <w:style w:type="table" w:styleId="LightGrid-Accent4">
    <w:name w:val="Light Grid Accent 4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1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H w:val="nil"/>
          <w:insideV w:val="single" w:sz="8" w:space="0" w:color="009F4D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</w:tcPr>
    </w:tblStylePr>
    <w:tblStylePr w:type="band1Vert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  <w:shd w:val="clear" w:color="auto" w:fill="A8FFD1" w:themeFill="accent4" w:themeFillTint="3F"/>
      </w:tcPr>
    </w:tblStylePr>
    <w:tblStylePr w:type="band2Horz">
      <w:tblPr/>
      <w:tcPr>
        <w:tcBorders>
          <w:top w:val="single" w:sz="8" w:space="0" w:color="009F4D" w:themeColor="accent4"/>
          <w:left w:val="single" w:sz="8" w:space="0" w:color="009F4D" w:themeColor="accent4"/>
          <w:bottom w:val="single" w:sz="8" w:space="0" w:color="009F4D" w:themeColor="accent4"/>
          <w:right w:val="single" w:sz="8" w:space="0" w:color="009F4D" w:themeColor="accent4"/>
          <w:insideV w:val="single" w:sz="8" w:space="0" w:color="009F4D" w:themeColor="accent4"/>
        </w:tcBorders>
      </w:tcPr>
    </w:tblStylePr>
  </w:style>
  <w:style w:type="table" w:styleId="LightGrid-Accent3">
    <w:name w:val="Light Grid Accent 3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1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H w:val="nil"/>
          <w:insideV w:val="single" w:sz="8" w:space="0" w:color="0077C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</w:tcPr>
    </w:tblStylePr>
    <w:tblStylePr w:type="band1Vert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  <w:shd w:val="clear" w:color="auto" w:fill="B2DFFF" w:themeFill="accent3" w:themeFillTint="3F"/>
      </w:tcPr>
    </w:tblStylePr>
    <w:tblStylePr w:type="band2Horz">
      <w:tblPr/>
      <w:tcPr>
        <w:tcBorders>
          <w:top w:val="single" w:sz="8" w:space="0" w:color="0077C8" w:themeColor="accent3"/>
          <w:left w:val="single" w:sz="8" w:space="0" w:color="0077C8" w:themeColor="accent3"/>
          <w:bottom w:val="single" w:sz="8" w:space="0" w:color="0077C8" w:themeColor="accent3"/>
          <w:right w:val="single" w:sz="8" w:space="0" w:color="0077C8" w:themeColor="accent3"/>
          <w:insideV w:val="single" w:sz="8" w:space="0" w:color="0077C8" w:themeColor="accent3"/>
        </w:tcBorders>
      </w:tcPr>
    </w:tblStylePr>
  </w:style>
  <w:style w:type="table" w:styleId="LightGrid-Accent2">
    <w:name w:val="Light Grid Accent 2"/>
    <w:basedOn w:val="TableNorma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1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H w:val="nil"/>
          <w:insideV w:val="single" w:sz="8" w:space="0" w:color="E03C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</w:tcPr>
    </w:tblStylePr>
    <w:tblStylePr w:type="band1Vert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  <w:shd w:val="clear" w:color="auto" w:fill="F7CECC" w:themeFill="accent2" w:themeFillTint="3F"/>
      </w:tcPr>
    </w:tblStylePr>
    <w:tblStylePr w:type="band2Horz">
      <w:tblPr/>
      <w:tcPr>
        <w:tcBorders>
          <w:top w:val="single" w:sz="8" w:space="0" w:color="E03C31" w:themeColor="accent2"/>
          <w:left w:val="single" w:sz="8" w:space="0" w:color="E03C31" w:themeColor="accent2"/>
          <w:bottom w:val="single" w:sz="8" w:space="0" w:color="E03C31" w:themeColor="accent2"/>
          <w:right w:val="single" w:sz="8" w:space="0" w:color="E03C31" w:themeColor="accent2"/>
          <w:insideV w:val="single" w:sz="8" w:space="0" w:color="E03C31" w:themeColor="accent2"/>
        </w:tcBorders>
      </w:tcPr>
    </w:tblStylePr>
  </w:style>
  <w:style w:type="table" w:styleId="ColourfulListAccent6">
    <w:name w:val="Colorful List Accent 6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9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BAE00" w:themeFill="accent5" w:themeFillShade="CC"/>
      </w:tcPr>
    </w:tblStylePr>
    <w:tblStylePr w:type="lastRow">
      <w:rPr>
        <w:b/>
        <w:bCs/>
        <w:color w:val="CBAE0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ColourfulListAccent5">
    <w:name w:val="Colorful List Accent 5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BE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79B31" w:themeFill="accent6" w:themeFillShade="CC"/>
      </w:tcPr>
    </w:tblStylePr>
    <w:tblStylePr w:type="lastRow">
      <w:rPr>
        <w:b/>
        <w:bCs/>
        <w:color w:val="879B3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ColourfulListAccent4">
    <w:name w:val="Colorful List Accent 4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FF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EA0" w:themeFill="accent3" w:themeFillShade="CC"/>
      </w:tcPr>
    </w:tblStylePr>
    <w:tblStylePr w:type="lastRow">
      <w:rPr>
        <w:b/>
        <w:bCs/>
        <w:color w:val="005EA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ColourfulListAccent3">
    <w:name w:val="Colorful List Accent 3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7F3D" w:themeFill="accent4" w:themeFillShade="CC"/>
      </w:tcPr>
    </w:tblStylePr>
    <w:tblStylePr w:type="lastRow">
      <w:rPr>
        <w:b/>
        <w:bCs/>
        <w:color w:val="007F3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ColourfulListAccent2">
    <w:name w:val="Colorful List Accent 2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B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ColourfulListAccent1">
    <w:name w:val="Colorful List Accent 1"/>
    <w:basedOn w:val="TableNorma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1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ColourfulShadingAccent6">
    <w:name w:val="Colorful Shading Accent 6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EDB00" w:themeColor="accent5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9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57425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57425" w:themeColor="accent6" w:themeShade="99"/>
          <w:insideV w:val="nil"/>
        </w:tcBorders>
        <w:shd w:val="clear" w:color="auto" w:fill="657425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57425" w:themeFill="accent6" w:themeFillShade="99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4E0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9C23F" w:themeColor="accent6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BE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882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88200" w:themeColor="accent5" w:themeShade="99"/>
          <w:insideV w:val="nil"/>
        </w:tcBorders>
        <w:shd w:val="clear" w:color="auto" w:fill="9882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88200" w:themeFill="accent5" w:themeFillShade="99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EC7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4">
    <w:name w:val="Colorful Shading Accent 4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77C8" w:themeColor="accent3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F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5F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5F2D" w:themeColor="accent4" w:themeShade="99"/>
          <w:insideV w:val="nil"/>
        </w:tcBorders>
        <w:shd w:val="clear" w:color="auto" w:fill="005F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2D" w:themeFill="accent4" w:themeFillShade="99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50FFA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9F4D" w:themeColor="accent4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77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778" w:themeColor="accent3" w:themeShade="99"/>
          <w:insideV w:val="nil"/>
        </w:tcBorders>
        <w:shd w:val="clear" w:color="auto" w:fill="00477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778" w:themeFill="accent3" w:themeFillShade="99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ColourfulShadingAccent2">
    <w:name w:val="Colorful Shading Accent 2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B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E1D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E1D15" w:themeColor="accent2" w:themeShade="99"/>
          <w:insideV w:val="nil"/>
        </w:tcBorders>
        <w:shd w:val="clear" w:color="auto" w:fill="8E1D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D15" w:themeFill="accent2" w:themeFillShade="99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EF9D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1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C46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C4600" w:themeColor="accent1" w:themeShade="99"/>
          <w:insideV w:val="nil"/>
        </w:tcBorders>
        <w:shd w:val="clear" w:color="auto" w:fill="8C46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4600" w:themeFill="accent1" w:themeFillShade="99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BA7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GridAccent6">
    <w:name w:val="Colorful Grid Accent 6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</w:rPr>
      <w:tblPr/>
      <w:tcPr>
        <w:shd w:val="clear" w:color="auto" w:fill="DCE6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CE6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ColourfulGridAccent5">
    <w:name w:val="Colorful Grid Accent 5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</w:rPr>
      <w:tblPr/>
      <w:tcPr>
        <w:shd w:val="clear" w:color="auto" w:fill="FFF09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F09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ColourfulGridAccent4">
    <w:name w:val="Colorful Grid Accent 4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</w:rPr>
      <w:tblPr/>
      <w:tcPr>
        <w:shd w:val="clear" w:color="auto" w:fill="72FFB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2FFB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ColourfulGridAccent3">
    <w:name w:val="Colorful Grid Accent 3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</w:rPr>
      <w:tblPr/>
      <w:tcPr>
        <w:shd w:val="clear" w:color="auto" w:fill="83CC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C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ColourfulGridAccent2">
    <w:name w:val="Colorful Grid Accent 2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</w:rPr>
      <w:tblPr/>
      <w:tcPr>
        <w:shd w:val="clear" w:color="auto" w:fill="F2B0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0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ColourfulGridAccent1">
    <w:name w:val="Colorful Grid Accent 1"/>
    <w:basedOn w:val="TableNorma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</w:rPr>
      <w:tblPr/>
      <w:tcPr>
        <w:shd w:val="clear" w:color="auto" w:fill="FFC790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C790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MediumList2-Accent6">
    <w:name w:val="Medium List 2 Accent 6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9C23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9C23F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9C23F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9C23F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9F0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DB0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EDB0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DB0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DB0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6B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F4D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9F4D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F4D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9F4D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FFD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7C8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77C8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7C8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7C8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03C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03C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03C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E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A760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A7600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A760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A760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CB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-Accent6">
    <w:name w:val="Medium List 1 Accent 6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bottom w:val="single" w:sz="8" w:space="0" w:color="A9C23F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9C23F" w:themeColor="accent6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9C23F" w:themeColor="accent6"/>
          <w:bottom w:val="single" w:sz="8" w:space="0" w:color="A9C23F" w:themeColor="accent6"/>
        </w:tcBorders>
      </w:tc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shd w:val="clear" w:color="auto" w:fill="E9F0CF" w:themeFill="accent6" w:themeFillTint="3F"/>
      </w:tcPr>
    </w:tblStylePr>
  </w:style>
  <w:style w:type="table" w:styleId="MediumList1-Accent5">
    <w:name w:val="Medium List 1 Accent 5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bottom w:val="single" w:sz="8" w:space="0" w:color="FEDB00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DB00" w:themeColor="accent5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DB00" w:themeColor="accent5"/>
          <w:bottom w:val="single" w:sz="8" w:space="0" w:color="FEDB00" w:themeColor="accent5"/>
        </w:tcBorders>
      </w:tc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shd w:val="clear" w:color="auto" w:fill="FFF6BF" w:themeFill="accent5" w:themeFillTint="3F"/>
      </w:tcPr>
    </w:tblStylePr>
  </w:style>
  <w:style w:type="table" w:styleId="MediumList1-Accent4">
    <w:name w:val="Medium List 1 Accent 4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bottom w:val="single" w:sz="8" w:space="0" w:color="009F4D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9F4D" w:themeColor="accent4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9F4D" w:themeColor="accent4"/>
          <w:bottom w:val="single" w:sz="8" w:space="0" w:color="009F4D" w:themeColor="accent4"/>
        </w:tcBorders>
      </w:tc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shd w:val="clear" w:color="auto" w:fill="A8FFD1" w:themeFill="accent4" w:themeFillTint="3F"/>
      </w:tcPr>
    </w:tblStylePr>
  </w:style>
  <w:style w:type="table" w:styleId="MediumList1-Accent3">
    <w:name w:val="Medium List 1 Accent 3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bottom w:val="single" w:sz="8" w:space="0" w:color="0077C8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7C8" w:themeColor="accent3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7C8" w:themeColor="accent3"/>
          <w:bottom w:val="single" w:sz="8" w:space="0" w:color="0077C8" w:themeColor="accent3"/>
        </w:tcBorders>
      </w:tc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shd w:val="clear" w:color="auto" w:fill="B2DFFF" w:themeFill="accent3" w:themeFillTint="3F"/>
      </w:tcPr>
    </w:tblStylePr>
  </w:style>
  <w:style w:type="table" w:styleId="MediumList1-Accent2">
    <w:name w:val="Medium List 1 Accent 2"/>
    <w:basedOn w:val="TableNorma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bottom w:val="single" w:sz="8" w:space="0" w:color="E03C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03C31" w:themeColor="accent2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03C31" w:themeColor="accent2"/>
          <w:bottom w:val="single" w:sz="8" w:space="0" w:color="E03C31" w:themeColor="accent2"/>
        </w:tcBorders>
      </w:tc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shd w:val="clear" w:color="auto" w:fill="F7CECC" w:themeFill="accent2" w:themeFillTint="3F"/>
      </w:tcPr>
    </w:tblStylePr>
  </w:style>
  <w:style w:type="table" w:styleId="MediumShading2-Accent6">
    <w:name w:val="Medium Shading 2 Accent 6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ED16F" w:themeColor="accent6" w:themeTint="BF"/>
          <w:left w:val="single" w:sz="8" w:space="0" w:color="BED16F" w:themeColor="accent6" w:themeTint="BF"/>
          <w:bottom w:val="single" w:sz="8" w:space="0" w:color="BED16F" w:themeColor="accent6" w:themeTint="BF"/>
          <w:right w:val="single" w:sz="8" w:space="0" w:color="BED16F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9F0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E33F" w:themeColor="accent5" w:themeTint="BF"/>
          <w:left w:val="single" w:sz="8" w:space="0" w:color="FFE33F" w:themeColor="accent5" w:themeTint="BF"/>
          <w:bottom w:val="single" w:sz="8" w:space="0" w:color="FFE33F" w:themeColor="accent5" w:themeTint="BF"/>
          <w:right w:val="single" w:sz="8" w:space="0" w:color="FFE33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6BF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F777" w:themeColor="accent4" w:themeTint="BF"/>
          <w:left w:val="single" w:sz="8" w:space="0" w:color="00F777" w:themeColor="accent4" w:themeTint="BF"/>
          <w:bottom w:val="single" w:sz="8" w:space="0" w:color="00F777" w:themeColor="accent4" w:themeTint="BF"/>
          <w:right w:val="single" w:sz="8" w:space="0" w:color="00F777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FFD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A0FF" w:themeColor="accent3" w:themeTint="BF"/>
          <w:left w:val="single" w:sz="8" w:space="0" w:color="16A0FF" w:themeColor="accent3" w:themeTint="BF"/>
          <w:bottom w:val="single" w:sz="8" w:space="0" w:color="16A0FF" w:themeColor="accent3" w:themeTint="BF"/>
          <w:right w:val="single" w:sz="8" w:space="0" w:color="16A0FF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6C64" w:themeColor="accent2" w:themeTint="BF"/>
          <w:left w:val="single" w:sz="8" w:space="0" w:color="E76C64" w:themeColor="accent2" w:themeTint="BF"/>
          <w:bottom w:val="single" w:sz="8" w:space="0" w:color="E76C64" w:themeColor="accent2" w:themeTint="BF"/>
          <w:right w:val="single" w:sz="8" w:space="0" w:color="E76C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E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6">
    <w:name w:val="Medium Grid 3 Accent 6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9F0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9C23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4E09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4E09F" w:themeFill="accent6" w:themeFillTint="7F"/>
      </w:tcPr>
    </w:tblStylePr>
  </w:style>
  <w:style w:type="table" w:styleId="MediumGrid3-Accent5">
    <w:name w:val="Medium Grid 3 Accent 5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F6B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DB0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EC7F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EC7F" w:themeFill="accent5" w:themeFillTint="7F"/>
      </w:tcPr>
    </w:tblStylePr>
  </w:style>
  <w:style w:type="table" w:styleId="MediumGrid3-Accent4">
    <w:name w:val="Medium Grid 3 Accent 4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FFD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9F4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0FFA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0FFA4" w:themeFill="accent4" w:themeFillTint="7F"/>
      </w:tcPr>
    </w:tblStylePr>
  </w:style>
  <w:style w:type="table" w:styleId="MediumGrid3-Accent3">
    <w:name w:val="Medium Grid 3 Accent 3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7C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F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FFF" w:themeFill="accent3" w:themeFillTint="7F"/>
      </w:tcPr>
    </w:tblStylePr>
  </w:style>
  <w:style w:type="table" w:styleId="MediumGrid3-Accent2">
    <w:name w:val="Medium Grid 3 Accent 2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CE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03C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9D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9D98" w:themeFill="accent2" w:themeFillTint="7F"/>
      </w:tcPr>
    </w:tblStylePr>
  </w:style>
  <w:style w:type="table" w:styleId="MediumGrid3-Accent1">
    <w:name w:val="Medium Grid 3 Accent 1"/>
    <w:basedOn w:val="TableNorma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DCB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76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BA75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BA75" w:themeFill="accent1" w:themeFillTint="7F"/>
      </w:tcPr>
    </w:tblStylePr>
  </w:style>
  <w:style w:type="table" w:styleId="MediumGrid2-Accent6">
    <w:name w:val="Medium Grid 2 Accent 6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9C23F" w:themeColor="accent6"/>
        <w:left w:val="single" w:sz="8" w:space="0" w:color="A9C23F" w:themeColor="accent6"/>
        <w:bottom w:val="single" w:sz="8" w:space="0" w:color="A9C23F" w:themeColor="accent6"/>
        <w:right w:val="single" w:sz="8" w:space="0" w:color="A9C23F" w:themeColor="accent6"/>
        <w:insideH w:val="single" w:sz="8" w:space="0" w:color="A9C23F" w:themeColor="accent6"/>
        <w:insideV w:val="single" w:sz="8" w:space="0" w:color="A9C23F" w:themeColor="accent6"/>
      </w:tblBorders>
    </w:tblPr>
    <w:tcPr>
      <w:shd w:val="clear" w:color="auto" w:fill="E9F0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6F9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F2D8" w:themeFill="accent6" w:themeFillTint="33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tcBorders>
          <w:insideH w:val="single" w:sz="6" w:space="0" w:color="A9C23F" w:themeColor="accent6"/>
          <w:insideV w:val="single" w:sz="6" w:space="0" w:color="A9C23F" w:themeColor="accent6"/>
        </w:tcBorders>
        <w:shd w:val="clear" w:color="auto" w:fill="D4E0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DB00" w:themeColor="accent5"/>
        <w:left w:val="single" w:sz="8" w:space="0" w:color="FEDB00" w:themeColor="accent5"/>
        <w:bottom w:val="single" w:sz="8" w:space="0" w:color="FEDB00" w:themeColor="accent5"/>
        <w:right w:val="single" w:sz="8" w:space="0" w:color="FEDB00" w:themeColor="accent5"/>
        <w:insideH w:val="single" w:sz="8" w:space="0" w:color="FEDB00" w:themeColor="accent5"/>
        <w:insideV w:val="single" w:sz="8" w:space="0" w:color="FEDB00" w:themeColor="accent5"/>
      </w:tblBorders>
    </w:tblPr>
    <w:tcPr>
      <w:shd w:val="clear" w:color="auto" w:fill="FFF6BF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BE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7CB" w:themeFill="accent5" w:themeFillTint="33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tcBorders>
          <w:insideH w:val="single" w:sz="6" w:space="0" w:color="FEDB00" w:themeColor="accent5"/>
          <w:insideV w:val="single" w:sz="6" w:space="0" w:color="FEDB00" w:themeColor="accent5"/>
        </w:tcBorders>
        <w:shd w:val="clear" w:color="auto" w:fill="FFEC7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9F4D" w:themeColor="accent4"/>
        <w:left w:val="single" w:sz="8" w:space="0" w:color="009F4D" w:themeColor="accent4"/>
        <w:bottom w:val="single" w:sz="8" w:space="0" w:color="009F4D" w:themeColor="accent4"/>
        <w:right w:val="single" w:sz="8" w:space="0" w:color="009F4D" w:themeColor="accent4"/>
        <w:insideH w:val="single" w:sz="8" w:space="0" w:color="009F4D" w:themeColor="accent4"/>
        <w:insideV w:val="single" w:sz="8" w:space="0" w:color="009F4D" w:themeColor="accent4"/>
      </w:tblBorders>
    </w:tblPr>
    <w:tcPr>
      <w:shd w:val="clear" w:color="auto" w:fill="A8FFD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CFF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FFDA" w:themeFill="accent4" w:themeFillTint="33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tcBorders>
          <w:insideH w:val="single" w:sz="6" w:space="0" w:color="009F4D" w:themeColor="accent4"/>
          <w:insideV w:val="single" w:sz="6" w:space="0" w:color="009F4D" w:themeColor="accent4"/>
        </w:tcBorders>
        <w:shd w:val="clear" w:color="auto" w:fill="50FFA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77C8" w:themeColor="accent3"/>
        <w:left w:val="single" w:sz="8" w:space="0" w:color="0077C8" w:themeColor="accent3"/>
        <w:bottom w:val="single" w:sz="8" w:space="0" w:color="0077C8" w:themeColor="accent3"/>
        <w:right w:val="single" w:sz="8" w:space="0" w:color="0077C8" w:themeColor="accent3"/>
        <w:insideH w:val="single" w:sz="8" w:space="0" w:color="0077C8" w:themeColor="accent3"/>
        <w:insideV w:val="single" w:sz="8" w:space="0" w:color="0077C8" w:themeColor="accent3"/>
      </w:tblBorders>
    </w:tblPr>
    <w:tcPr>
      <w:shd w:val="clear" w:color="auto" w:fill="B2DF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FF" w:themeFill="accent3" w:themeFillTint="33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tcBorders>
          <w:insideH w:val="single" w:sz="6" w:space="0" w:color="0077C8" w:themeColor="accent3"/>
          <w:insideV w:val="single" w:sz="6" w:space="0" w:color="0077C8" w:themeColor="accent3"/>
        </w:tcBorders>
        <w:shd w:val="clear" w:color="auto" w:fill="64B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03C31" w:themeColor="accent2"/>
        <w:left w:val="single" w:sz="8" w:space="0" w:color="E03C31" w:themeColor="accent2"/>
        <w:bottom w:val="single" w:sz="8" w:space="0" w:color="E03C31" w:themeColor="accent2"/>
        <w:right w:val="single" w:sz="8" w:space="0" w:color="E03C31" w:themeColor="accent2"/>
        <w:insideH w:val="single" w:sz="8" w:space="0" w:color="E03C31" w:themeColor="accent2"/>
        <w:insideV w:val="single" w:sz="8" w:space="0" w:color="E03C31" w:themeColor="accent2"/>
      </w:tblBorders>
    </w:tblPr>
    <w:tcPr>
      <w:shd w:val="clear" w:color="auto" w:fill="F7CE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EB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7D5" w:themeFill="accent2" w:themeFillTint="33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tcBorders>
          <w:insideH w:val="single" w:sz="6" w:space="0" w:color="E03C31" w:themeColor="accent2"/>
          <w:insideV w:val="single" w:sz="6" w:space="0" w:color="E03C31" w:themeColor="accent2"/>
        </w:tcBorders>
        <w:shd w:val="clear" w:color="auto" w:fill="EF9D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rsid w:val="00E0776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cPr>
      <w:shd w:val="clear" w:color="auto" w:fill="FFDCB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FF1E3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3C7" w:themeFill="accent1" w:themeFillTint="33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tcBorders>
          <w:insideH w:val="single" w:sz="6" w:space="0" w:color="EA7600" w:themeColor="accent1"/>
          <w:insideV w:val="single" w:sz="6" w:space="0" w:color="EA7600" w:themeColor="accent1"/>
        </w:tcBorders>
        <w:shd w:val="clear" w:color="auto" w:fill="FFBA7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-Accent6">
    <w:name w:val="Medium Grid 1 Accent 6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BED16F" w:themeColor="accent6" w:themeTint="BF"/>
        <w:left w:val="single" w:sz="8" w:space="0" w:color="BED16F" w:themeColor="accent6" w:themeTint="BF"/>
        <w:bottom w:val="single" w:sz="8" w:space="0" w:color="BED16F" w:themeColor="accent6" w:themeTint="BF"/>
        <w:right w:val="single" w:sz="8" w:space="0" w:color="BED16F" w:themeColor="accent6" w:themeTint="BF"/>
        <w:insideH w:val="single" w:sz="8" w:space="0" w:color="BED16F" w:themeColor="accent6" w:themeTint="BF"/>
        <w:insideV w:val="single" w:sz="8" w:space="0" w:color="BED16F" w:themeColor="accent6" w:themeTint="BF"/>
      </w:tblBorders>
    </w:tblPr>
    <w:tcPr>
      <w:shd w:val="clear" w:color="auto" w:fill="E9F0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ED16F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MediumGrid1-Accent5">
    <w:name w:val="Medium Grid 1 Accent 5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E33F" w:themeColor="accent5" w:themeTint="BF"/>
        <w:left w:val="single" w:sz="8" w:space="0" w:color="FFE33F" w:themeColor="accent5" w:themeTint="BF"/>
        <w:bottom w:val="single" w:sz="8" w:space="0" w:color="FFE33F" w:themeColor="accent5" w:themeTint="BF"/>
        <w:right w:val="single" w:sz="8" w:space="0" w:color="FFE33F" w:themeColor="accent5" w:themeTint="BF"/>
        <w:insideH w:val="single" w:sz="8" w:space="0" w:color="FFE33F" w:themeColor="accent5" w:themeTint="BF"/>
        <w:insideV w:val="single" w:sz="8" w:space="0" w:color="FFE33F" w:themeColor="accent5" w:themeTint="BF"/>
      </w:tblBorders>
    </w:tblPr>
    <w:tcPr>
      <w:shd w:val="clear" w:color="auto" w:fill="FFF6B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E33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MediumGrid1-Accent4">
    <w:name w:val="Medium Grid 1 Accent 4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00F777" w:themeColor="accent4" w:themeTint="BF"/>
        <w:left w:val="single" w:sz="8" w:space="0" w:color="00F777" w:themeColor="accent4" w:themeTint="BF"/>
        <w:bottom w:val="single" w:sz="8" w:space="0" w:color="00F777" w:themeColor="accent4" w:themeTint="BF"/>
        <w:right w:val="single" w:sz="8" w:space="0" w:color="00F777" w:themeColor="accent4" w:themeTint="BF"/>
        <w:insideH w:val="single" w:sz="8" w:space="0" w:color="00F777" w:themeColor="accent4" w:themeTint="BF"/>
        <w:insideV w:val="single" w:sz="8" w:space="0" w:color="00F777" w:themeColor="accent4" w:themeTint="BF"/>
      </w:tblBorders>
    </w:tblPr>
    <w:tcPr>
      <w:shd w:val="clear" w:color="auto" w:fill="A8FFD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F777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MediumGrid1-Accent3">
    <w:name w:val="Medium Grid 1 Accent 3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16A0FF" w:themeColor="accent3" w:themeTint="BF"/>
        <w:left w:val="single" w:sz="8" w:space="0" w:color="16A0FF" w:themeColor="accent3" w:themeTint="BF"/>
        <w:bottom w:val="single" w:sz="8" w:space="0" w:color="16A0FF" w:themeColor="accent3" w:themeTint="BF"/>
        <w:right w:val="single" w:sz="8" w:space="0" w:color="16A0FF" w:themeColor="accent3" w:themeTint="BF"/>
        <w:insideH w:val="single" w:sz="8" w:space="0" w:color="16A0FF" w:themeColor="accent3" w:themeTint="BF"/>
        <w:insideV w:val="single" w:sz="8" w:space="0" w:color="16A0FF" w:themeColor="accent3" w:themeTint="BF"/>
      </w:tblBorders>
    </w:tblPr>
    <w:tcPr>
      <w:shd w:val="clear" w:color="auto" w:fill="B2D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A0FF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MediumGrid1-Accent2">
    <w:name w:val="Medium Grid 1 Accent 2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E76C64" w:themeColor="accent2" w:themeTint="BF"/>
        <w:left w:val="single" w:sz="8" w:space="0" w:color="E76C64" w:themeColor="accent2" w:themeTint="BF"/>
        <w:bottom w:val="single" w:sz="8" w:space="0" w:color="E76C64" w:themeColor="accent2" w:themeTint="BF"/>
        <w:right w:val="single" w:sz="8" w:space="0" w:color="E76C64" w:themeColor="accent2" w:themeTint="BF"/>
        <w:insideH w:val="single" w:sz="8" w:space="0" w:color="E76C64" w:themeColor="accent2" w:themeTint="BF"/>
        <w:insideV w:val="single" w:sz="8" w:space="0" w:color="E76C64" w:themeColor="accent2" w:themeTint="BF"/>
      </w:tblBorders>
    </w:tblPr>
    <w:tcPr>
      <w:shd w:val="clear" w:color="auto" w:fill="F7CE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6C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MediumGrid1-Accent1">
    <w:name w:val="Medium Grid 1 Accent 1"/>
    <w:basedOn w:val="TableNorma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  <w:insideV w:val="single" w:sz="8" w:space="0" w:color="FF9730" w:themeColor="accent1" w:themeTint="BF"/>
      </w:tblBorders>
    </w:tblPr>
    <w:tcPr>
      <w:shd w:val="clear" w:color="auto" w:fill="FFDCB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9730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DarkList-Accent6">
    <w:name w:val="Dark List Accent 6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4601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E912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</w:style>
  <w:style w:type="table" w:styleId="DarkList-Accent5">
    <w:name w:val="Dark List Accent 5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E6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EA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</w:style>
  <w:style w:type="table" w:styleId="DarkList-Accent4">
    <w:name w:val="Dark List Accent 4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4F2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73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</w:style>
  <w:style w:type="table" w:styleId="DarkList-Accent3">
    <w:name w:val="Dark List Accent 3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A6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895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</w:style>
  <w:style w:type="table" w:styleId="DarkList-Accent2">
    <w:name w:val="Dark List Accent 2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518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1241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</w:style>
  <w:style w:type="table" w:styleId="DarkList-Accent1">
    <w:name w:val="Dark List Accent 1"/>
    <w:basedOn w:val="TableNorma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43A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F5700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</w:style>
  <w:style w:type="paragraph" w:styleId="Bibliography">
    <w:name w:val="Bibliography"/>
    <w:basedOn w:val="ZsysbasisSURF"/>
    <w:next w:val="BasistekstSURF"/>
    <w:uiPriority w:val="98"/>
    <w:semiHidden/>
    <w:rsid w:val="00E07762"/>
  </w:style>
  <w:style w:type="paragraph" w:styleId="Quote">
    <w:name w:val="Quote"/>
    <w:basedOn w:val="ZsysbasisSURF"/>
    <w:next w:val="BasistekstSURF"/>
    <w:link w:val="QuoteChar"/>
    <w:uiPriority w:val="98"/>
    <w:semiHidden/>
    <w:rsid w:val="00E07762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semiHidden/>
    <w:rsid w:val="00F33259"/>
    <w:rPr>
      <w:rFonts w:ascii="Maiandra GD" w:hAnsi="Maiandra GD" w:cs="Maiandra GD"/>
      <w:i/>
      <w:iCs/>
      <w:color w:val="000000" w:themeColor="text1"/>
      <w:sz w:val="18"/>
      <w:szCs w:val="18"/>
    </w:rPr>
  </w:style>
  <w:style w:type="paragraph" w:styleId="IntenseQuote">
    <w:name w:val="Intense Quote"/>
    <w:basedOn w:val="ZsysbasisSURF"/>
    <w:next w:val="BasistekstSURF"/>
    <w:link w:val="IntenseQuoteChar"/>
    <w:uiPriority w:val="98"/>
    <w:semiHidden/>
    <w:rsid w:val="00F33259"/>
    <w:pP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F33259"/>
    <w:rPr>
      <w:rFonts w:ascii="Maiandra GD" w:hAnsi="Maiandra GD" w:cs="Maiandra GD"/>
      <w:b/>
      <w:bCs/>
      <w:i/>
      <w:iCs/>
      <w:sz w:val="18"/>
      <w:szCs w:val="18"/>
    </w:rPr>
  </w:style>
  <w:style w:type="character" w:styleId="EndnoteReference">
    <w:name w:val="endnote reference"/>
    <w:aliases w:val="Eindnootmarkering SURF"/>
    <w:basedOn w:val="DefaultParagraphFont"/>
    <w:uiPriority w:val="4"/>
    <w:rsid w:val="00E07762"/>
    <w:rPr>
      <w:vertAlign w:val="superscript"/>
    </w:rPr>
  </w:style>
  <w:style w:type="paragraph" w:styleId="NoSpacing">
    <w:name w:val="No Spacing"/>
    <w:basedOn w:val="ZsysbasisSURF"/>
    <w:next w:val="BasistekstSURF"/>
    <w:link w:val="NoSpacingChar"/>
    <w:uiPriority w:val="1"/>
    <w:qFormat/>
    <w:rsid w:val="00D27D0E"/>
  </w:style>
  <w:style w:type="character" w:styleId="HTMLCode">
    <w:name w:val="HTML Code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Definition">
    <w:name w:val="HTML Definition"/>
    <w:basedOn w:val="DefaultParagraphFont"/>
    <w:uiPriority w:val="98"/>
    <w:semiHidden/>
    <w:rsid w:val="00E07762"/>
    <w:rPr>
      <w:i/>
      <w:iCs/>
    </w:rPr>
  </w:style>
  <w:style w:type="character" w:styleId="HTMLVariable">
    <w:name w:val="HTML Variable"/>
    <w:basedOn w:val="DefaultParagraphFont"/>
    <w:uiPriority w:val="98"/>
    <w:semiHidden/>
    <w:rsid w:val="00E07762"/>
    <w:rPr>
      <w:i/>
      <w:iCs/>
    </w:rPr>
  </w:style>
  <w:style w:type="character" w:styleId="HTMLAcronym">
    <w:name w:val="HTML Acronym"/>
    <w:basedOn w:val="DefaultParagraphFont"/>
    <w:uiPriority w:val="98"/>
    <w:semiHidden/>
    <w:rsid w:val="00E07762"/>
  </w:style>
  <w:style w:type="character" w:styleId="HTMLCite">
    <w:name w:val="HTML Cite"/>
    <w:basedOn w:val="DefaultParagraphFont"/>
    <w:uiPriority w:val="98"/>
    <w:semiHidden/>
    <w:rsid w:val="00E07762"/>
    <w:rPr>
      <w:i/>
      <w:iCs/>
    </w:rPr>
  </w:style>
  <w:style w:type="character" w:styleId="HTMLTypewriter">
    <w:name w:val="HTML Typewriter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Keyboard">
    <w:name w:val="HTML Keyboard"/>
    <w:basedOn w:val="DefaultParagraphFont"/>
    <w:uiPriority w:val="98"/>
    <w:semiHidden/>
    <w:rsid w:val="00E07762"/>
    <w:rPr>
      <w:rFonts w:ascii="Consolas" w:hAnsi="Consolas"/>
      <w:sz w:val="20"/>
      <w:szCs w:val="20"/>
    </w:rPr>
  </w:style>
  <w:style w:type="character" w:styleId="HTMLSample">
    <w:name w:val="HTML Sample"/>
    <w:basedOn w:val="DefaultParagraphFont"/>
    <w:uiPriority w:val="98"/>
    <w:semiHidden/>
    <w:rsid w:val="00E07762"/>
    <w:rPr>
      <w:rFonts w:ascii="Consolas" w:hAnsi="Consolas"/>
      <w:sz w:val="24"/>
      <w:szCs w:val="24"/>
    </w:rPr>
  </w:style>
  <w:style w:type="paragraph" w:styleId="TOCHeading">
    <w:name w:val="TOC Heading"/>
    <w:basedOn w:val="ZsysbasisSURF"/>
    <w:next w:val="BasistekstSURF"/>
    <w:uiPriority w:val="39"/>
    <w:unhideWhenUsed/>
    <w:qFormat/>
    <w:rsid w:val="00FC3FA5"/>
    <w:pPr>
      <w:keepLines/>
      <w:spacing w:before="480"/>
    </w:pPr>
    <w:rPr>
      <w:rFonts w:asciiTheme="majorHAnsi" w:eastAsiaTheme="majorEastAsia" w:hAnsiTheme="majorHAnsi" w:cstheme="majorBidi"/>
      <w:sz w:val="28"/>
      <w:szCs w:val="28"/>
    </w:rPr>
  </w:style>
  <w:style w:type="paragraph" w:styleId="ListParagraph">
    <w:name w:val="List Paragraph"/>
    <w:basedOn w:val="ZsysbasisSURF"/>
    <w:next w:val="BasistekstSURF"/>
    <w:uiPriority w:val="98"/>
    <w:semiHidden/>
    <w:rsid w:val="00E7078D"/>
    <w:pPr>
      <w:ind w:left="720"/>
    </w:pPr>
  </w:style>
  <w:style w:type="character" w:styleId="Emphasis">
    <w:name w:val="Emphasis"/>
    <w:basedOn w:val="DefaultParagraphFont"/>
    <w:uiPriority w:val="98"/>
    <w:semiHidden/>
    <w:rsid w:val="00E07762"/>
    <w:rPr>
      <w:i/>
      <w:iCs/>
    </w:rPr>
  </w:style>
  <w:style w:type="character" w:styleId="LineNumber">
    <w:name w:val="line number"/>
    <w:basedOn w:val="DefaultParagraphFont"/>
    <w:uiPriority w:val="98"/>
    <w:semiHidden/>
    <w:rsid w:val="00E07762"/>
  </w:style>
  <w:style w:type="numbering" w:customStyle="1" w:styleId="KopnummeringSURF">
    <w:name w:val="Kopnummering SURF"/>
    <w:uiPriority w:val="4"/>
    <w:semiHidden/>
    <w:rsid w:val="002B0F6F"/>
    <w:pPr>
      <w:numPr>
        <w:numId w:val="6"/>
      </w:numPr>
    </w:pPr>
  </w:style>
  <w:style w:type="paragraph" w:customStyle="1" w:styleId="ZsyseenpuntSURF">
    <w:name w:val="Zsyseenpunt SURF"/>
    <w:basedOn w:val="ZsysbasisSURF"/>
    <w:uiPriority w:val="4"/>
    <w:semiHidden/>
    <w:rsid w:val="00756C31"/>
    <w:pPr>
      <w:spacing w:line="20" w:lineRule="exact"/>
    </w:pPr>
    <w:rPr>
      <w:sz w:val="2"/>
    </w:rPr>
  </w:style>
  <w:style w:type="paragraph" w:customStyle="1" w:styleId="ZsysbasisdocumentgegevensSURF">
    <w:name w:val="Zsysbasisdocumentgegevens SURF"/>
    <w:basedOn w:val="ZsysbasisSURF"/>
    <w:next w:val="BasistekstSURF"/>
    <w:uiPriority w:val="4"/>
    <w:semiHidden/>
    <w:rsid w:val="002B0F6F"/>
    <w:pPr>
      <w:spacing w:line="260" w:lineRule="exact"/>
    </w:pPr>
    <w:rPr>
      <w:noProof/>
    </w:rPr>
  </w:style>
  <w:style w:type="paragraph" w:customStyle="1" w:styleId="DocumentgegevenskopjeSURF">
    <w:name w:val="Documentgegevens kopje SURF"/>
    <w:basedOn w:val="ZsysbasisdocumentgegevensSURF"/>
    <w:uiPriority w:val="4"/>
    <w:rsid w:val="003320FE"/>
  </w:style>
  <w:style w:type="paragraph" w:customStyle="1" w:styleId="DocumentgegevensSURF">
    <w:name w:val="Documentgegevens SURF"/>
    <w:basedOn w:val="ZsysbasisdocumentgegevensSURF"/>
    <w:uiPriority w:val="4"/>
    <w:rsid w:val="00756C31"/>
  </w:style>
  <w:style w:type="paragraph" w:customStyle="1" w:styleId="PaginanummerSURF">
    <w:name w:val="Paginanummer SURF"/>
    <w:basedOn w:val="ZsysbasisdocumentgegevensSURF"/>
    <w:uiPriority w:val="4"/>
    <w:rsid w:val="0086291D"/>
    <w:pPr>
      <w:spacing w:line="257" w:lineRule="exact"/>
      <w:jc w:val="right"/>
    </w:pPr>
    <w:rPr>
      <w:sz w:val="18"/>
    </w:rPr>
  </w:style>
  <w:style w:type="paragraph" w:customStyle="1" w:styleId="AfzendergegevensSURF">
    <w:name w:val="Afzendergegevens SURF"/>
    <w:basedOn w:val="ZsysbasisdocumentgegevensSURF"/>
    <w:uiPriority w:val="4"/>
    <w:rsid w:val="00731A90"/>
    <w:pPr>
      <w:spacing w:line="200" w:lineRule="exact"/>
    </w:pPr>
    <w:rPr>
      <w:sz w:val="18"/>
    </w:rPr>
  </w:style>
  <w:style w:type="paragraph" w:customStyle="1" w:styleId="AfzendergegevenskopjeSURF">
    <w:name w:val="Afzendergegevens kopje SURF"/>
    <w:basedOn w:val="ZsysbasisdocumentgegevensSURF"/>
    <w:uiPriority w:val="4"/>
    <w:rsid w:val="00731A90"/>
    <w:pPr>
      <w:spacing w:line="200" w:lineRule="exact"/>
    </w:pPr>
    <w:rPr>
      <w:b/>
      <w:sz w:val="18"/>
    </w:rPr>
  </w:style>
  <w:style w:type="numbering" w:customStyle="1" w:styleId="OpsommingtekenSURF">
    <w:name w:val="Opsomming teken SURF"/>
    <w:uiPriority w:val="4"/>
    <w:semiHidden/>
    <w:rsid w:val="0075717F"/>
    <w:pPr>
      <w:numPr>
        <w:numId w:val="7"/>
      </w:numPr>
    </w:pPr>
  </w:style>
  <w:style w:type="paragraph" w:customStyle="1" w:styleId="AlineavoorafbeeldingSURF">
    <w:name w:val="Alinea voor afbeelding SURF"/>
    <w:basedOn w:val="ZsysbasisSURF"/>
    <w:next w:val="BasistekstSURF"/>
    <w:uiPriority w:val="4"/>
    <w:qFormat/>
    <w:rsid w:val="00BB239A"/>
  </w:style>
  <w:style w:type="paragraph" w:customStyle="1" w:styleId="TitelSURF">
    <w:name w:val="Titel SURF"/>
    <w:basedOn w:val="ZsysbasisSURF"/>
    <w:uiPriority w:val="4"/>
    <w:qFormat/>
    <w:rsid w:val="00F02A28"/>
    <w:pPr>
      <w:keepLines/>
      <w:spacing w:after="0" w:line="240" w:lineRule="auto"/>
    </w:pPr>
    <w:rPr>
      <w:rFonts w:ascii="General Sans Semibold" w:hAnsi="General Sans Semibold"/>
      <w:b/>
      <w:sz w:val="68"/>
    </w:rPr>
  </w:style>
  <w:style w:type="paragraph" w:customStyle="1" w:styleId="SubtitelSURF">
    <w:name w:val="Subtitel SURF"/>
    <w:basedOn w:val="ZsysbasisSURF"/>
    <w:uiPriority w:val="4"/>
    <w:qFormat/>
    <w:rsid w:val="00EE0282"/>
    <w:pPr>
      <w:keepLines/>
      <w:spacing w:before="60" w:line="480" w:lineRule="exact"/>
    </w:pPr>
    <w:rPr>
      <w:rFonts w:ascii="COOPER LIGHT BT" w:hAnsi="COOPER LIGHT BT"/>
      <w:sz w:val="48"/>
    </w:rPr>
  </w:style>
  <w:style w:type="numbering" w:customStyle="1" w:styleId="BijlagenummeringSURF">
    <w:name w:val="Bijlagenummering SURF"/>
    <w:uiPriority w:val="4"/>
    <w:semiHidden/>
    <w:rsid w:val="00345315"/>
    <w:pPr>
      <w:numPr>
        <w:numId w:val="8"/>
      </w:numPr>
    </w:pPr>
  </w:style>
  <w:style w:type="paragraph" w:customStyle="1" w:styleId="Bijlagekop1SURF">
    <w:name w:val="Bijlage kop 1 SURF"/>
    <w:basedOn w:val="ZsysbasisSURF"/>
    <w:next w:val="BasistekstSURF"/>
    <w:uiPriority w:val="4"/>
    <w:qFormat/>
    <w:rsid w:val="00CB2517"/>
    <w:pPr>
      <w:keepNext/>
      <w:keepLines/>
      <w:pageBreakBefore/>
      <w:numPr>
        <w:numId w:val="24"/>
      </w:numPr>
      <w:tabs>
        <w:tab w:val="left" w:pos="709"/>
      </w:tabs>
      <w:spacing w:after="270" w:line="400" w:lineRule="exact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customStyle="1" w:styleId="Bijlagekop2SURF">
    <w:name w:val="Bijlage kop 2 SURF"/>
    <w:basedOn w:val="ZsysbasisSURF"/>
    <w:next w:val="BasistekstSURF"/>
    <w:uiPriority w:val="4"/>
    <w:qFormat/>
    <w:rsid w:val="00955BF7"/>
    <w:pPr>
      <w:keepNext/>
      <w:keepLines/>
      <w:numPr>
        <w:ilvl w:val="1"/>
        <w:numId w:val="24"/>
      </w:numPr>
      <w:spacing w:before="270" w:line="320" w:lineRule="exact"/>
      <w:outlineLvl w:val="1"/>
    </w:pPr>
    <w:rPr>
      <w:b/>
      <w:bCs/>
      <w:iCs/>
      <w:sz w:val="26"/>
      <w:szCs w:val="28"/>
    </w:rPr>
  </w:style>
  <w:style w:type="paragraph" w:styleId="CommentSubject">
    <w:name w:val="annotation subject"/>
    <w:basedOn w:val="ZsysbasisSURF"/>
    <w:next w:val="BasistekstSURF"/>
    <w:link w:val="CommentSubjectChar"/>
    <w:uiPriority w:val="98"/>
    <w:semiHidden/>
    <w:rsid w:val="00E7078D"/>
    <w:rPr>
      <w:b/>
      <w:bCs/>
      <w:szCs w:val="20"/>
    </w:rPr>
  </w:style>
  <w:style w:type="character" w:customStyle="1" w:styleId="CommentSubjectChar">
    <w:name w:val="Comment Subject Char"/>
    <w:basedOn w:val="CommentTextChar"/>
    <w:link w:val="CommentSubject"/>
    <w:rsid w:val="00E7078D"/>
    <w:rPr>
      <w:rFonts w:asciiTheme="minorHAnsi" w:hAnsiTheme="minorHAnsi" w:cs="Maiandra GD"/>
      <w:b/>
      <w:bCs/>
      <w:color w:val="000000" w:themeColor="text1"/>
      <w:sz w:val="18"/>
      <w:szCs w:val="18"/>
    </w:rPr>
  </w:style>
  <w:style w:type="character" w:customStyle="1" w:styleId="BodyText2Char">
    <w:name w:val="Body Text 2 Char"/>
    <w:basedOn w:val="DefaultParagraphFont"/>
    <w:link w:val="BodyText2"/>
    <w:rsid w:val="00E7078D"/>
    <w:rPr>
      <w:rFonts w:ascii="Maiandra GD" w:hAnsi="Maiandra GD" w:cs="Maiandra GD"/>
      <w:sz w:val="18"/>
      <w:szCs w:val="18"/>
    </w:rPr>
  </w:style>
  <w:style w:type="character" w:customStyle="1" w:styleId="BodyTextChar">
    <w:name w:val="Body Text Char"/>
    <w:basedOn w:val="ZsysbasisSURFChar"/>
    <w:link w:val="BodyText"/>
    <w:uiPriority w:val="1"/>
    <w:rsid w:val="00B441C6"/>
    <w:rPr>
      <w:rFonts w:ascii="General Sans" w:hAnsi="General Sans" w:cs="Maiandra GD"/>
      <w:color w:val="000000" w:themeColor="text1"/>
      <w:sz w:val="18"/>
      <w:szCs w:val="18"/>
    </w:rPr>
  </w:style>
  <w:style w:type="character" w:customStyle="1" w:styleId="BodyTextFirstIndent2Char">
    <w:name w:val="Body Text First Indent 2 Char"/>
    <w:basedOn w:val="BodyTextIndentChar"/>
    <w:link w:val="BodyTextFirstIndent2"/>
    <w:rsid w:val="00E7078D"/>
    <w:rPr>
      <w:rFonts w:ascii="Maiandra GD" w:hAnsi="Maiandra GD" w:cs="Maiandra GD"/>
      <w:sz w:val="18"/>
      <w:szCs w:val="18"/>
    </w:rPr>
  </w:style>
  <w:style w:type="paragraph" w:styleId="BodyTextIndent2">
    <w:name w:val="Body Text Indent 2"/>
    <w:basedOn w:val="ZsysbasisSURF"/>
    <w:next w:val="BasistekstSURF"/>
    <w:link w:val="BodyTextIndent2Char"/>
    <w:uiPriority w:val="98"/>
    <w:semiHidden/>
    <w:rsid w:val="00E7078D"/>
    <w:pPr>
      <w:ind w:left="284"/>
    </w:pPr>
  </w:style>
  <w:style w:type="character" w:customStyle="1" w:styleId="BodyTextIndent2Char">
    <w:name w:val="Body Text Indent 2 Char"/>
    <w:basedOn w:val="DefaultParagraphFont"/>
    <w:link w:val="BodyTextIndent2"/>
    <w:rsid w:val="00E7078D"/>
    <w:rPr>
      <w:rFonts w:ascii="Maiandra GD" w:hAnsi="Maiandra GD" w:cs="Maiandra GD"/>
      <w:sz w:val="18"/>
      <w:szCs w:val="18"/>
    </w:rPr>
  </w:style>
  <w:style w:type="paragraph" w:styleId="BodyTextIndent3">
    <w:name w:val="Body Text Indent 3"/>
    <w:basedOn w:val="ZsysbasisSURF"/>
    <w:next w:val="BasistekstSURF"/>
    <w:link w:val="BodyTextIndent3Char"/>
    <w:uiPriority w:val="98"/>
    <w:semiHidden/>
    <w:rsid w:val="00E7078D"/>
    <w:pPr>
      <w:ind w:left="284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E7078D"/>
    <w:rPr>
      <w:rFonts w:ascii="Maiandra GD" w:hAnsi="Maiandra GD" w:cs="Maiandra GD"/>
      <w:sz w:val="18"/>
      <w:szCs w:val="16"/>
    </w:rPr>
  </w:style>
  <w:style w:type="paragraph" w:styleId="TableofFigures">
    <w:name w:val="table of figures"/>
    <w:aliases w:val="Lijst met afbeeldingen SURF"/>
    <w:basedOn w:val="ZsysbasisSURF"/>
    <w:next w:val="BasistekstSURF"/>
    <w:uiPriority w:val="4"/>
    <w:rsid w:val="00DD2A9E"/>
  </w:style>
  <w:style w:type="table" w:customStyle="1" w:styleId="TabelzonderopmaakSURF">
    <w:name w:val="Tabel zonder opmaak SURF"/>
    <w:basedOn w:val="TableNormal"/>
    <w:uiPriority w:val="99"/>
    <w:qFormat/>
    <w:rsid w:val="00D16E87"/>
    <w:pPr>
      <w:spacing w:line="240" w:lineRule="auto"/>
    </w:pPr>
    <w:tblPr>
      <w:tblCellMar>
        <w:left w:w="0" w:type="dxa"/>
        <w:right w:w="0" w:type="dxa"/>
      </w:tblCellMar>
    </w:tblPr>
  </w:style>
  <w:style w:type="paragraph" w:customStyle="1" w:styleId="ZsysbasistocSURF">
    <w:name w:val="Zsysbasistoc SURF"/>
    <w:basedOn w:val="ZsysbasisSURF"/>
    <w:next w:val="BasistekstSURF"/>
    <w:uiPriority w:val="4"/>
    <w:semiHidden/>
    <w:rsid w:val="00822167"/>
    <w:pPr>
      <w:tabs>
        <w:tab w:val="right" w:pos="9270"/>
      </w:tabs>
      <w:spacing w:line="260" w:lineRule="exact"/>
      <w:ind w:left="340" w:right="1134" w:hanging="340"/>
    </w:pPr>
    <w:rPr>
      <w:color w:val="0077C8" w:themeColor="accent3"/>
    </w:rPr>
  </w:style>
  <w:style w:type="numbering" w:customStyle="1" w:styleId="AgendapuntlijstSURF">
    <w:name w:val="Agendapunt (lijst) SURF"/>
    <w:uiPriority w:val="4"/>
    <w:semiHidden/>
    <w:rsid w:val="001C6232"/>
    <w:pPr>
      <w:numPr>
        <w:numId w:val="21"/>
      </w:numPr>
    </w:pPr>
  </w:style>
  <w:style w:type="paragraph" w:customStyle="1" w:styleId="AgendapuntSURF">
    <w:name w:val="Agendapunt SURF"/>
    <w:basedOn w:val="ZsysbasisSURF"/>
    <w:uiPriority w:val="4"/>
    <w:rsid w:val="001C6232"/>
    <w:pPr>
      <w:numPr>
        <w:numId w:val="22"/>
      </w:numPr>
    </w:pPr>
  </w:style>
  <w:style w:type="paragraph" w:customStyle="1" w:styleId="ZsysbasistabeltekstSURF">
    <w:name w:val="Zsysbasistabeltekst SURF"/>
    <w:basedOn w:val="ZsysbasisSURF"/>
    <w:next w:val="TabeltekstSURF"/>
    <w:uiPriority w:val="4"/>
    <w:semiHidden/>
    <w:rsid w:val="0073233B"/>
  </w:style>
  <w:style w:type="paragraph" w:customStyle="1" w:styleId="TabeltekstSURF">
    <w:name w:val="Tabeltekst SURF"/>
    <w:basedOn w:val="ZsysbasistabeltekstSURF"/>
    <w:uiPriority w:val="4"/>
    <w:rsid w:val="00312D26"/>
  </w:style>
  <w:style w:type="paragraph" w:customStyle="1" w:styleId="TabelkopjeSURF">
    <w:name w:val="Tabelkopje SURF"/>
    <w:basedOn w:val="ZsysbasistabeltekstSURF"/>
    <w:next w:val="TabeltekstSURF"/>
    <w:uiPriority w:val="4"/>
    <w:rsid w:val="00312D26"/>
    <w:rPr>
      <w:b/>
    </w:rPr>
  </w:style>
  <w:style w:type="paragraph" w:customStyle="1" w:styleId="DocumentnaamSURF">
    <w:name w:val="Documentnaam SURF"/>
    <w:basedOn w:val="ZsysbasisSURF"/>
    <w:next w:val="BasistekstSURF"/>
    <w:uiPriority w:val="4"/>
    <w:rsid w:val="00D517F6"/>
    <w:rPr>
      <w:b/>
      <w:sz w:val="28"/>
    </w:rPr>
  </w:style>
  <w:style w:type="table" w:customStyle="1" w:styleId="TabelstijllichtgroenSURF">
    <w:name w:val="Tabelstijl (lichtgroen) SURF"/>
    <w:basedOn w:val="TableNormal"/>
    <w:uiPriority w:val="99"/>
    <w:rsid w:val="00C85508"/>
    <w:pPr>
      <w:spacing w:line="240" w:lineRule="auto"/>
    </w:pPr>
    <w:tblPr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  <w:insideH w:val="single" w:sz="4" w:space="0" w:color="A9C23F" w:themeColor="accent6"/>
        <w:insideV w:val="single" w:sz="4" w:space="0" w:color="A9C23F" w:themeColor="accent6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A9C23F" w:themeFill="accent6"/>
      </w:tcPr>
    </w:tblStylePr>
  </w:style>
  <w:style w:type="table" w:customStyle="1" w:styleId="TabelstijloranjeSURF">
    <w:name w:val="Tabelstijl (oranje) SURF"/>
    <w:basedOn w:val="TableNormal"/>
    <w:uiPriority w:val="99"/>
    <w:rsid w:val="00C93C95"/>
    <w:pPr>
      <w:spacing w:line="240" w:lineRule="auto"/>
    </w:pPr>
    <w:tblPr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  <w:insideH w:val="single" w:sz="4" w:space="0" w:color="EA7600" w:themeColor="accent1"/>
        <w:insideV w:val="single" w:sz="4" w:space="0" w:color="EA7600" w:themeColor="accent1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EA7600" w:themeFill="accent1"/>
      </w:tcPr>
    </w:tblStylePr>
  </w:style>
  <w:style w:type="table" w:customStyle="1" w:styleId="TabelstijlgeelSURF">
    <w:name w:val="Tabelstijl (geel) SURF"/>
    <w:basedOn w:val="TableNormal"/>
    <w:uiPriority w:val="99"/>
    <w:rsid w:val="00C93C95"/>
    <w:pPr>
      <w:spacing w:line="240" w:lineRule="auto"/>
    </w:pPr>
    <w:tblPr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  <w:insideH w:val="single" w:sz="4" w:space="0" w:color="FEDB00" w:themeColor="accent5"/>
        <w:insideV w:val="single" w:sz="4" w:space="0" w:color="FEDB00" w:themeColor="accent5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FEDB00" w:themeFill="accent5"/>
      </w:tcPr>
    </w:tblStylePr>
  </w:style>
  <w:style w:type="table" w:styleId="DarkList">
    <w:name w:val="Dark List"/>
    <w:basedOn w:val="TableNormal"/>
    <w:uiPriority w:val="70"/>
    <w:semiHidden/>
    <w:unhideWhenUsed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customStyle="1" w:styleId="KaderkopSURF">
    <w:name w:val="Kaderkop SURF"/>
    <w:basedOn w:val="ZsysbasisSURF"/>
    <w:next w:val="BasistekstSURF"/>
    <w:uiPriority w:val="4"/>
    <w:rsid w:val="002D12C0"/>
    <w:rPr>
      <w:b/>
    </w:rPr>
  </w:style>
  <w:style w:type="paragraph" w:customStyle="1" w:styleId="Kop4zondernummerSURF">
    <w:name w:val="Kop 4 zonder nummer SURF"/>
    <w:basedOn w:val="ZsysbasisSURF"/>
    <w:next w:val="BasistekstSURF"/>
    <w:uiPriority w:val="4"/>
    <w:qFormat/>
    <w:rsid w:val="00955BF7"/>
    <w:pPr>
      <w:keepNext/>
      <w:keepLines/>
      <w:spacing w:before="270"/>
    </w:pPr>
    <w:rPr>
      <w:bCs/>
      <w:i/>
      <w:szCs w:val="24"/>
    </w:rPr>
  </w:style>
  <w:style w:type="character" w:customStyle="1" w:styleId="KopteksttekenopmaakSURF">
    <w:name w:val="Koptekst tekenopmaak SURF"/>
    <w:basedOn w:val="DefaultParagraphFont"/>
    <w:uiPriority w:val="4"/>
    <w:rsid w:val="00955BF7"/>
    <w:rPr>
      <w:b/>
    </w:rPr>
  </w:style>
  <w:style w:type="paragraph" w:customStyle="1" w:styleId="KopinhoudsopgaveSURF">
    <w:name w:val="Kop inhoudsopgave SURF"/>
    <w:basedOn w:val="ZsysbasisSURF"/>
    <w:next w:val="BasistekstSURF"/>
    <w:uiPriority w:val="4"/>
    <w:rsid w:val="00822167"/>
    <w:pPr>
      <w:spacing w:line="360" w:lineRule="exact"/>
    </w:pPr>
    <w:rPr>
      <w:b/>
      <w:sz w:val="32"/>
    </w:rPr>
  </w:style>
  <w:style w:type="table" w:styleId="MediumGrid1">
    <w:name w:val="Medium Grid 1"/>
    <w:basedOn w:val="TableNormal"/>
    <w:uiPriority w:val="67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Shading1">
    <w:name w:val="Medium Shading 1"/>
    <w:basedOn w:val="TableNorma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FF9730" w:themeColor="accent1" w:themeTint="BF"/>
        <w:left w:val="single" w:sz="8" w:space="0" w:color="FF9730" w:themeColor="accent1" w:themeTint="BF"/>
        <w:bottom w:val="single" w:sz="8" w:space="0" w:color="FF9730" w:themeColor="accent1" w:themeTint="BF"/>
        <w:right w:val="single" w:sz="8" w:space="0" w:color="FF9730" w:themeColor="accent1" w:themeTint="BF"/>
        <w:insideH w:val="single" w:sz="8" w:space="0" w:color="FF9730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9730" w:themeColor="accent1" w:themeTint="BF"/>
          <w:left w:val="single" w:sz="8" w:space="0" w:color="FF9730" w:themeColor="accent1" w:themeTint="BF"/>
          <w:bottom w:val="single" w:sz="8" w:space="0" w:color="FF9730" w:themeColor="accent1" w:themeTint="BF"/>
          <w:right w:val="single" w:sz="8" w:space="0" w:color="FF9730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CB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A7600" w:themeColor="accent1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A7600" w:themeColor="accent1"/>
          <w:bottom w:val="single" w:sz="8" w:space="0" w:color="EA7600" w:themeColor="accent1"/>
        </w:tcBorders>
      </w:tc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shd w:val="clear" w:color="auto" w:fill="FFDCBA" w:themeFill="accent1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C85FA2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olourfulGrid">
    <w:name w:val="Colorful Grid"/>
    <w:basedOn w:val="TableNormal"/>
    <w:uiPriority w:val="73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Shading">
    <w:name w:val="Colorful Shading"/>
    <w:basedOn w:val="TableNormal"/>
    <w:uiPriority w:val="71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03C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03C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ghtGrid">
    <w:name w:val="Light Grid"/>
    <w:basedOn w:val="TableNorma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  <w:insideH w:val="single" w:sz="8" w:space="0" w:color="EA7600" w:themeColor="accent1"/>
        <w:insideV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1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H w:val="nil"/>
          <w:insideV w:val="single" w:sz="8" w:space="0" w:color="EA760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  <w:shd w:val="clear" w:color="auto" w:fill="FFDCBA" w:themeFill="accent1" w:themeFillTint="3F"/>
      </w:tcPr>
    </w:tblStylePr>
    <w:tblStylePr w:type="band2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  <w:insideV w:val="single" w:sz="8" w:space="0" w:color="EA7600" w:themeColor="accent1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C85FA2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8" w:space="0" w:color="EA7600" w:themeColor="accent1"/>
        <w:bottom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7600" w:themeColor="accent1"/>
          <w:left w:val="nil"/>
          <w:bottom w:val="single" w:sz="8" w:space="0" w:color="EA760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</w:style>
  <w:style w:type="table" w:styleId="LightList">
    <w:name w:val="Light List"/>
    <w:basedOn w:val="TableNorma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sz="8" w:space="0" w:color="EA7600" w:themeColor="accent1"/>
        <w:left w:val="single" w:sz="8" w:space="0" w:color="EA7600" w:themeColor="accent1"/>
        <w:bottom w:val="single" w:sz="8" w:space="0" w:color="EA7600" w:themeColor="accent1"/>
        <w:right w:val="single" w:sz="8" w:space="0" w:color="EA760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  <w:tblStylePr w:type="band1Horz">
      <w:tblPr/>
      <w:tcPr>
        <w:tcBorders>
          <w:top w:val="single" w:sz="8" w:space="0" w:color="EA7600" w:themeColor="accent1"/>
          <w:left w:val="single" w:sz="8" w:space="0" w:color="EA7600" w:themeColor="accent1"/>
          <w:bottom w:val="single" w:sz="8" w:space="0" w:color="EA7600" w:themeColor="accent1"/>
          <w:right w:val="single" w:sz="8" w:space="0" w:color="EA7600" w:themeColor="accent1"/>
        </w:tcBorders>
      </w:tcPr>
    </w:tblStylePr>
  </w:style>
  <w:style w:type="table" w:styleId="ListTable1Light">
    <w:name w:val="List Table 1 Light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2">
    <w:name w:val="List Table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bottom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2-Accent2">
    <w:name w:val="List Table 2 Accent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bottom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2-Accent3">
    <w:name w:val="List Table 2 Accent 3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bottom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2-Accent4">
    <w:name w:val="List Table 2 Accent 4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bottom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2-Accent5">
    <w:name w:val="List Table 2 Accent 5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bottom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2-Accent6">
    <w:name w:val="List Table 2 Accent 6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bottom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3">
    <w:name w:val="List Table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A7600" w:themeColor="accent1"/>
        <w:left w:val="single" w:sz="4" w:space="0" w:color="EA7600" w:themeColor="accent1"/>
        <w:bottom w:val="single" w:sz="4" w:space="0" w:color="EA7600" w:themeColor="accent1"/>
        <w:right w:val="single" w:sz="4" w:space="0" w:color="EA760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A7600" w:themeColor="accent1"/>
          <w:right w:val="single" w:sz="4" w:space="0" w:color="EA7600" w:themeColor="accent1"/>
        </w:tcBorders>
      </w:tcPr>
    </w:tblStylePr>
    <w:tblStylePr w:type="band1Horz">
      <w:tblPr/>
      <w:tcPr>
        <w:tcBorders>
          <w:top w:val="single" w:sz="4" w:space="0" w:color="EA7600" w:themeColor="accent1"/>
          <w:bottom w:val="single" w:sz="4" w:space="0" w:color="EA760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A7600" w:themeColor="accent1"/>
          <w:left w:val="nil"/>
        </w:tcBorders>
      </w:tcPr>
    </w:tblStylePr>
    <w:tblStylePr w:type="swCell">
      <w:tblPr/>
      <w:tcPr>
        <w:tcBorders>
          <w:top w:val="double" w:sz="4" w:space="0" w:color="EA7600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03C31" w:themeColor="accent2"/>
        <w:left w:val="single" w:sz="4" w:space="0" w:color="E03C31" w:themeColor="accent2"/>
        <w:bottom w:val="single" w:sz="4" w:space="0" w:color="E03C31" w:themeColor="accent2"/>
        <w:right w:val="single" w:sz="4" w:space="0" w:color="E03C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03C31" w:themeColor="accent2"/>
          <w:right w:val="single" w:sz="4" w:space="0" w:color="E03C31" w:themeColor="accent2"/>
        </w:tcBorders>
      </w:tcPr>
    </w:tblStylePr>
    <w:tblStylePr w:type="band1Horz">
      <w:tblPr/>
      <w:tcPr>
        <w:tcBorders>
          <w:top w:val="single" w:sz="4" w:space="0" w:color="E03C31" w:themeColor="accent2"/>
          <w:bottom w:val="single" w:sz="4" w:space="0" w:color="E03C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03C31" w:themeColor="accent2"/>
          <w:left w:val="nil"/>
        </w:tcBorders>
      </w:tcPr>
    </w:tblStylePr>
    <w:tblStylePr w:type="swCell">
      <w:tblPr/>
      <w:tcPr>
        <w:tcBorders>
          <w:top w:val="double" w:sz="4" w:space="0" w:color="E03C31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77C8" w:themeColor="accent3"/>
        <w:left w:val="single" w:sz="4" w:space="0" w:color="0077C8" w:themeColor="accent3"/>
        <w:bottom w:val="single" w:sz="4" w:space="0" w:color="0077C8" w:themeColor="accent3"/>
        <w:right w:val="single" w:sz="4" w:space="0" w:color="0077C8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7C8" w:themeColor="accent3"/>
          <w:right w:val="single" w:sz="4" w:space="0" w:color="0077C8" w:themeColor="accent3"/>
        </w:tcBorders>
      </w:tcPr>
    </w:tblStylePr>
    <w:tblStylePr w:type="band1Horz">
      <w:tblPr/>
      <w:tcPr>
        <w:tcBorders>
          <w:top w:val="single" w:sz="4" w:space="0" w:color="0077C8" w:themeColor="accent3"/>
          <w:bottom w:val="single" w:sz="4" w:space="0" w:color="0077C8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7C8" w:themeColor="accent3"/>
          <w:left w:val="nil"/>
        </w:tcBorders>
      </w:tcPr>
    </w:tblStylePr>
    <w:tblStylePr w:type="swCell">
      <w:tblPr/>
      <w:tcPr>
        <w:tcBorders>
          <w:top w:val="double" w:sz="4" w:space="0" w:color="0077C8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009F4D" w:themeColor="accent4"/>
        <w:left w:val="single" w:sz="4" w:space="0" w:color="009F4D" w:themeColor="accent4"/>
        <w:bottom w:val="single" w:sz="4" w:space="0" w:color="009F4D" w:themeColor="accent4"/>
        <w:right w:val="single" w:sz="4" w:space="0" w:color="009F4D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9F4D" w:themeColor="accent4"/>
          <w:right w:val="single" w:sz="4" w:space="0" w:color="009F4D" w:themeColor="accent4"/>
        </w:tcBorders>
      </w:tcPr>
    </w:tblStylePr>
    <w:tblStylePr w:type="band1Horz">
      <w:tblPr/>
      <w:tcPr>
        <w:tcBorders>
          <w:top w:val="single" w:sz="4" w:space="0" w:color="009F4D" w:themeColor="accent4"/>
          <w:bottom w:val="single" w:sz="4" w:space="0" w:color="009F4D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F4D" w:themeColor="accent4"/>
          <w:left w:val="nil"/>
        </w:tcBorders>
      </w:tcPr>
    </w:tblStylePr>
    <w:tblStylePr w:type="swCell">
      <w:tblPr/>
      <w:tcPr>
        <w:tcBorders>
          <w:top w:val="double" w:sz="4" w:space="0" w:color="009F4D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EDB00" w:themeColor="accent5"/>
        <w:left w:val="single" w:sz="4" w:space="0" w:color="FEDB00" w:themeColor="accent5"/>
        <w:bottom w:val="single" w:sz="4" w:space="0" w:color="FEDB00" w:themeColor="accent5"/>
        <w:right w:val="single" w:sz="4" w:space="0" w:color="FEDB00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DB00" w:themeColor="accent5"/>
          <w:right w:val="single" w:sz="4" w:space="0" w:color="FEDB00" w:themeColor="accent5"/>
        </w:tcBorders>
      </w:tcPr>
    </w:tblStylePr>
    <w:tblStylePr w:type="band1Horz">
      <w:tblPr/>
      <w:tcPr>
        <w:tcBorders>
          <w:top w:val="single" w:sz="4" w:space="0" w:color="FEDB00" w:themeColor="accent5"/>
          <w:bottom w:val="single" w:sz="4" w:space="0" w:color="FEDB00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DB00" w:themeColor="accent5"/>
          <w:left w:val="nil"/>
        </w:tcBorders>
      </w:tcPr>
    </w:tblStylePr>
    <w:tblStylePr w:type="swCell">
      <w:tblPr/>
      <w:tcPr>
        <w:tcBorders>
          <w:top w:val="double" w:sz="4" w:space="0" w:color="FEDB00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A9C23F" w:themeColor="accent6"/>
        <w:left w:val="single" w:sz="4" w:space="0" w:color="A9C23F" w:themeColor="accent6"/>
        <w:bottom w:val="single" w:sz="4" w:space="0" w:color="A9C23F" w:themeColor="accent6"/>
        <w:right w:val="single" w:sz="4" w:space="0" w:color="A9C23F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9C23F" w:themeColor="accent6"/>
          <w:right w:val="single" w:sz="4" w:space="0" w:color="A9C23F" w:themeColor="accent6"/>
        </w:tcBorders>
      </w:tcPr>
    </w:tblStylePr>
    <w:tblStylePr w:type="band1Horz">
      <w:tblPr/>
      <w:tcPr>
        <w:tcBorders>
          <w:top w:val="single" w:sz="4" w:space="0" w:color="A9C23F" w:themeColor="accent6"/>
          <w:bottom w:val="single" w:sz="4" w:space="0" w:color="A9C23F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9C23F" w:themeColor="accent6"/>
          <w:left w:val="nil"/>
        </w:tcBorders>
      </w:tcPr>
    </w:tblStylePr>
    <w:tblStylePr w:type="swCell">
      <w:tblPr/>
      <w:tcPr>
        <w:tcBorders>
          <w:top w:val="double" w:sz="4" w:space="0" w:color="A9C23F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4-Accent2">
    <w:name w:val="List Table 4 Accent 2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4-Accent3">
    <w:name w:val="List Table 4 Accent 3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4-Accent4">
    <w:name w:val="List Table 4 Accent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4-Accent5">
    <w:name w:val="List Table 4 Accent 5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4-Accent6">
    <w:name w:val="List Table 4 Accent 6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5Dark">
    <w:name w:val="List Table 5 Dark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A7600" w:themeColor="accent1"/>
        <w:left w:val="single" w:sz="24" w:space="0" w:color="EA7600" w:themeColor="accent1"/>
        <w:bottom w:val="single" w:sz="24" w:space="0" w:color="EA7600" w:themeColor="accent1"/>
        <w:right w:val="single" w:sz="24" w:space="0" w:color="EA7600" w:themeColor="accent1"/>
      </w:tblBorders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03C31" w:themeColor="accent2"/>
        <w:left w:val="single" w:sz="24" w:space="0" w:color="E03C31" w:themeColor="accent2"/>
        <w:bottom w:val="single" w:sz="24" w:space="0" w:color="E03C31" w:themeColor="accent2"/>
        <w:right w:val="single" w:sz="24" w:space="0" w:color="E03C31" w:themeColor="accent2"/>
      </w:tblBorders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7C8" w:themeColor="accent3"/>
        <w:left w:val="single" w:sz="24" w:space="0" w:color="0077C8" w:themeColor="accent3"/>
        <w:bottom w:val="single" w:sz="24" w:space="0" w:color="0077C8" w:themeColor="accent3"/>
        <w:right w:val="single" w:sz="24" w:space="0" w:color="0077C8" w:themeColor="accent3"/>
      </w:tblBorders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9F4D" w:themeColor="accent4"/>
        <w:left w:val="single" w:sz="24" w:space="0" w:color="009F4D" w:themeColor="accent4"/>
        <w:bottom w:val="single" w:sz="24" w:space="0" w:color="009F4D" w:themeColor="accent4"/>
        <w:right w:val="single" w:sz="24" w:space="0" w:color="009F4D" w:themeColor="accent4"/>
      </w:tblBorders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EDB00" w:themeColor="accent5"/>
        <w:left w:val="single" w:sz="24" w:space="0" w:color="FEDB00" w:themeColor="accent5"/>
        <w:bottom w:val="single" w:sz="24" w:space="0" w:color="FEDB00" w:themeColor="accent5"/>
        <w:right w:val="single" w:sz="24" w:space="0" w:color="FEDB00" w:themeColor="accent5"/>
      </w:tblBorders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9C23F" w:themeColor="accent6"/>
        <w:left w:val="single" w:sz="24" w:space="0" w:color="A9C23F" w:themeColor="accent6"/>
        <w:bottom w:val="single" w:sz="24" w:space="0" w:color="A9C23F" w:themeColor="accent6"/>
        <w:right w:val="single" w:sz="24" w:space="0" w:color="A9C23F" w:themeColor="accent6"/>
      </w:tblBorders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urful">
    <w:name w:val="List Table 6 Colorful"/>
    <w:basedOn w:val="TableNorma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urfulAccent1">
    <w:name w:val="List Table 6 Colorful Accent 1"/>
    <w:basedOn w:val="TableNorma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EA7600" w:themeColor="accent1"/>
        <w:bottom w:val="single" w:sz="4" w:space="0" w:color="EA760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EA760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stTable6ColourfulAccent2">
    <w:name w:val="List Table 6 Colorful Accent 2"/>
    <w:basedOn w:val="TableNorma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03C31" w:themeColor="accent2"/>
        <w:bottom w:val="single" w:sz="4" w:space="0" w:color="E03C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03C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stTable6ColourfulAccent3">
    <w:name w:val="List Table 6 Colorful Accent 3"/>
    <w:basedOn w:val="TableNorma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0077C8" w:themeColor="accent3"/>
        <w:bottom w:val="single" w:sz="4" w:space="0" w:color="0077C8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077C8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stTable6ColourfulAccent4">
    <w:name w:val="List Table 6 Colorful Accent 4"/>
    <w:basedOn w:val="TableNorma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009F4D" w:themeColor="accent4"/>
        <w:bottom w:val="single" w:sz="4" w:space="0" w:color="009F4D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9F4D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stTable6ColourfulAccent5">
    <w:name w:val="List Table 6 Colorful Accent 5"/>
    <w:basedOn w:val="TableNorma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EDB00" w:themeColor="accent5"/>
        <w:bottom w:val="single" w:sz="4" w:space="0" w:color="FEDB00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DB00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stTable6ColourfulAccent6">
    <w:name w:val="List Table 6 Colorful Accent 6"/>
    <w:basedOn w:val="TableNorma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A9C23F" w:themeColor="accent6"/>
        <w:bottom w:val="single" w:sz="4" w:space="0" w:color="A9C23F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A9C23F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stTable7Colourful">
    <w:name w:val="List Table 7 Colorful"/>
    <w:basedOn w:val="TableNorma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1">
    <w:name w:val="List Table 7 Colorful Accent 1"/>
    <w:basedOn w:val="TableNorma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A760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A760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A760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A760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2">
    <w:name w:val="List Table 7 Colorful Accent 2"/>
    <w:basedOn w:val="TableNorma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03C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03C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03C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03C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3">
    <w:name w:val="List Table 7 Colorful Accent 3"/>
    <w:basedOn w:val="TableNorma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7C8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7C8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7C8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7C8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4">
    <w:name w:val="List Table 7 Colorful Accent 4"/>
    <w:basedOn w:val="TableNorma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9F4D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9F4D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9F4D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9F4D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5">
    <w:name w:val="List Table 7 Colorful Accent 5"/>
    <w:basedOn w:val="TableNorma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DB00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DB00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DB00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DB00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urfulAccent6">
    <w:name w:val="List Table 7 Colorful Accent 6"/>
    <w:basedOn w:val="TableNorma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9C23F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9C23F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9C23F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9C23F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1">
    <w:name w:val="Plain Table 1"/>
    <w:basedOn w:val="TableNormal"/>
    <w:uiPriority w:val="41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-Accent1">
    <w:name w:val="Grid Table 1 Light Accent 1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C790" w:themeColor="accent1" w:themeTint="66"/>
        <w:left w:val="single" w:sz="4" w:space="0" w:color="FFC790" w:themeColor="accent1" w:themeTint="66"/>
        <w:bottom w:val="single" w:sz="4" w:space="0" w:color="FFC790" w:themeColor="accent1" w:themeTint="66"/>
        <w:right w:val="single" w:sz="4" w:space="0" w:color="FFC790" w:themeColor="accent1" w:themeTint="66"/>
        <w:insideH w:val="single" w:sz="4" w:space="0" w:color="FFC790" w:themeColor="accent1" w:themeTint="66"/>
        <w:insideV w:val="single" w:sz="4" w:space="0" w:color="FFC790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83CCFF" w:themeColor="accent3" w:themeTint="66"/>
        <w:left w:val="single" w:sz="4" w:space="0" w:color="83CCFF" w:themeColor="accent3" w:themeTint="66"/>
        <w:bottom w:val="single" w:sz="4" w:space="0" w:color="83CCFF" w:themeColor="accent3" w:themeTint="66"/>
        <w:right w:val="single" w:sz="4" w:space="0" w:color="83CCFF" w:themeColor="accent3" w:themeTint="66"/>
        <w:insideH w:val="single" w:sz="4" w:space="0" w:color="83CCFF" w:themeColor="accent3" w:themeTint="66"/>
        <w:insideV w:val="single" w:sz="4" w:space="0" w:color="83CC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72FFB6" w:themeColor="accent4" w:themeTint="66"/>
        <w:left w:val="single" w:sz="4" w:space="0" w:color="72FFB6" w:themeColor="accent4" w:themeTint="66"/>
        <w:bottom w:val="single" w:sz="4" w:space="0" w:color="72FFB6" w:themeColor="accent4" w:themeTint="66"/>
        <w:right w:val="single" w:sz="4" w:space="0" w:color="72FFB6" w:themeColor="accent4" w:themeTint="66"/>
        <w:insideH w:val="single" w:sz="4" w:space="0" w:color="72FFB6" w:themeColor="accent4" w:themeTint="66"/>
        <w:insideV w:val="single" w:sz="4" w:space="0" w:color="72FFB6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098" w:themeColor="accent5" w:themeTint="66"/>
        <w:left w:val="single" w:sz="4" w:space="0" w:color="FFF098" w:themeColor="accent5" w:themeTint="66"/>
        <w:bottom w:val="single" w:sz="4" w:space="0" w:color="FFF098" w:themeColor="accent5" w:themeTint="66"/>
        <w:right w:val="single" w:sz="4" w:space="0" w:color="FFF098" w:themeColor="accent5" w:themeTint="66"/>
        <w:insideH w:val="single" w:sz="4" w:space="0" w:color="FFF098" w:themeColor="accent5" w:themeTint="66"/>
        <w:insideV w:val="single" w:sz="4" w:space="0" w:color="FFF09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DCE6B2" w:themeColor="accent6" w:themeTint="66"/>
        <w:left w:val="single" w:sz="4" w:space="0" w:color="DCE6B2" w:themeColor="accent6" w:themeTint="66"/>
        <w:bottom w:val="single" w:sz="4" w:space="0" w:color="DCE6B2" w:themeColor="accent6" w:themeTint="66"/>
        <w:right w:val="single" w:sz="4" w:space="0" w:color="DCE6B2" w:themeColor="accent6" w:themeTint="66"/>
        <w:insideH w:val="single" w:sz="4" w:space="0" w:color="DCE6B2" w:themeColor="accent6" w:themeTint="66"/>
        <w:insideV w:val="single" w:sz="4" w:space="0" w:color="DCE6B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Accent2">
    <w:name w:val="Grid Table 1 Light Accent 2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2B0AC" w:themeColor="accent2" w:themeTint="66"/>
        <w:left w:val="single" w:sz="4" w:space="0" w:color="F2B0AC" w:themeColor="accent2" w:themeTint="66"/>
        <w:bottom w:val="single" w:sz="4" w:space="0" w:color="F2B0AC" w:themeColor="accent2" w:themeTint="66"/>
        <w:right w:val="single" w:sz="4" w:space="0" w:color="F2B0AC" w:themeColor="accent2" w:themeTint="66"/>
        <w:insideH w:val="single" w:sz="4" w:space="0" w:color="F2B0AC" w:themeColor="accent2" w:themeTint="66"/>
        <w:insideV w:val="single" w:sz="4" w:space="0" w:color="F2B0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AC59" w:themeColor="accent1" w:themeTint="99"/>
        <w:bottom w:val="single" w:sz="2" w:space="0" w:color="FFAC59" w:themeColor="accent1" w:themeTint="99"/>
        <w:insideH w:val="single" w:sz="2" w:space="0" w:color="FFAC59" w:themeColor="accent1" w:themeTint="99"/>
        <w:insideV w:val="single" w:sz="2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AC59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AC59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2-Accent2">
    <w:name w:val="Grid Table 2 Accent 2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EC8983" w:themeColor="accent2" w:themeTint="99"/>
        <w:bottom w:val="single" w:sz="2" w:space="0" w:color="EC8983" w:themeColor="accent2" w:themeTint="99"/>
        <w:insideH w:val="single" w:sz="2" w:space="0" w:color="EC8983" w:themeColor="accent2" w:themeTint="99"/>
        <w:insideV w:val="single" w:sz="2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C8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C8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2-Accent3">
    <w:name w:val="Grid Table 2 Accent 3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45B3FF" w:themeColor="accent3" w:themeTint="99"/>
        <w:bottom w:val="single" w:sz="2" w:space="0" w:color="45B3FF" w:themeColor="accent3" w:themeTint="99"/>
        <w:insideH w:val="single" w:sz="2" w:space="0" w:color="45B3FF" w:themeColor="accent3" w:themeTint="99"/>
        <w:insideV w:val="single" w:sz="2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3FF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3FF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2-Accent4">
    <w:name w:val="Grid Table 2 Accent 4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2CFF91" w:themeColor="accent4" w:themeTint="99"/>
        <w:bottom w:val="single" w:sz="2" w:space="0" w:color="2CFF91" w:themeColor="accent4" w:themeTint="99"/>
        <w:insideH w:val="single" w:sz="2" w:space="0" w:color="2CFF91" w:themeColor="accent4" w:themeTint="99"/>
        <w:insideV w:val="single" w:sz="2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CFF91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CFF91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2-Accent5">
    <w:name w:val="Grid Table 2 Accent 5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FFE965" w:themeColor="accent5" w:themeTint="99"/>
        <w:bottom w:val="single" w:sz="2" w:space="0" w:color="FFE965" w:themeColor="accent5" w:themeTint="99"/>
        <w:insideH w:val="single" w:sz="2" w:space="0" w:color="FFE965" w:themeColor="accent5" w:themeTint="99"/>
        <w:insideV w:val="single" w:sz="2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E96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E96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2-Accent6">
    <w:name w:val="Grid Table 2 Accent 6"/>
    <w:basedOn w:val="TableNorma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2" w:space="0" w:color="CBDA8B" w:themeColor="accent6" w:themeTint="99"/>
        <w:bottom w:val="single" w:sz="2" w:space="0" w:color="CBDA8B" w:themeColor="accent6" w:themeTint="99"/>
        <w:insideH w:val="single" w:sz="2" w:space="0" w:color="CBDA8B" w:themeColor="accent6" w:themeTint="99"/>
        <w:insideV w:val="single" w:sz="2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BDA8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BDA8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3">
    <w:name w:val="Grid Table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GridTable4">
    <w:name w:val="Grid Table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7600" w:themeColor="accent1"/>
          <w:left w:val="single" w:sz="4" w:space="0" w:color="EA7600" w:themeColor="accent1"/>
          <w:bottom w:val="single" w:sz="4" w:space="0" w:color="EA7600" w:themeColor="accent1"/>
          <w:right w:val="single" w:sz="4" w:space="0" w:color="EA7600" w:themeColor="accent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sz="4" w:space="0" w:color="EA760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4-Accent2">
    <w:name w:val="Grid Table 4 Accent 2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03C31" w:themeColor="accent2"/>
          <w:left w:val="single" w:sz="4" w:space="0" w:color="E03C31" w:themeColor="accent2"/>
          <w:bottom w:val="single" w:sz="4" w:space="0" w:color="E03C31" w:themeColor="accent2"/>
          <w:right w:val="single" w:sz="4" w:space="0" w:color="E03C31" w:themeColor="accent2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sz="4" w:space="0" w:color="E03C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4-Accent3">
    <w:name w:val="Grid Table 4 Accent 3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7C8" w:themeColor="accent3"/>
          <w:left w:val="single" w:sz="4" w:space="0" w:color="0077C8" w:themeColor="accent3"/>
          <w:bottom w:val="single" w:sz="4" w:space="0" w:color="0077C8" w:themeColor="accent3"/>
          <w:right w:val="single" w:sz="4" w:space="0" w:color="0077C8" w:themeColor="accent3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sz="4" w:space="0" w:color="0077C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4-Accent4">
    <w:name w:val="Grid Table 4 Accent 4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9F4D" w:themeColor="accent4"/>
          <w:left w:val="single" w:sz="4" w:space="0" w:color="009F4D" w:themeColor="accent4"/>
          <w:bottom w:val="single" w:sz="4" w:space="0" w:color="009F4D" w:themeColor="accent4"/>
          <w:right w:val="single" w:sz="4" w:space="0" w:color="009F4D" w:themeColor="accent4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sz="4" w:space="0" w:color="009F4D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4-Accent5">
    <w:name w:val="Grid Table 4 Accent 5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B00" w:themeColor="accent5"/>
          <w:left w:val="single" w:sz="4" w:space="0" w:color="FEDB00" w:themeColor="accent5"/>
          <w:bottom w:val="single" w:sz="4" w:space="0" w:color="FEDB00" w:themeColor="accent5"/>
          <w:right w:val="single" w:sz="4" w:space="0" w:color="FEDB00" w:themeColor="accent5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sz="4" w:space="0" w:color="FEDB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4-Accent6">
    <w:name w:val="Grid Table 4 Accent 6"/>
    <w:basedOn w:val="TableNorma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9C23F" w:themeColor="accent6"/>
          <w:left w:val="single" w:sz="4" w:space="0" w:color="A9C23F" w:themeColor="accent6"/>
          <w:bottom w:val="single" w:sz="4" w:space="0" w:color="A9C23F" w:themeColor="accent6"/>
          <w:right w:val="single" w:sz="4" w:space="0" w:color="A9C23F" w:themeColor="accent6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sz="4" w:space="0" w:color="A9C23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5Dark">
    <w:name w:val="Grid Table 5 Dark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3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760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A7600" w:themeFill="accent1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C790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7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03C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03C31" w:themeFill="accent2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F2B0A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5F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7C8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7C8" w:themeFill="accent3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83CCFF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8FFD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9F4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9F4D" w:themeFill="accent4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72FFB6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7C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DB00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DB00" w:themeFill="accent5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F098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9C23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9C23F" w:themeFill="accent6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CE6B2" w:themeFill="accent6" w:themeFillTint="66"/>
      </w:tcPr>
    </w:tblStylePr>
  </w:style>
  <w:style w:type="table" w:styleId="GridTable6Colourful">
    <w:name w:val="Grid Table 6 Colorful"/>
    <w:basedOn w:val="TableNorma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urfulAccent1">
    <w:name w:val="Grid Table 6 Colorful Accent 1"/>
    <w:basedOn w:val="TableNorma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FFAC5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AC5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GridTable6ColourfulAccent2">
    <w:name w:val="Grid Table 6 Colorful Accent 2"/>
    <w:basedOn w:val="TableNorma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EC8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C8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GridTable6ColourfulAccent3">
    <w:name w:val="Grid Table 6 Colorful Accent 3"/>
    <w:basedOn w:val="TableNorma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5B3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3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GridTable6ColourfulAccent4">
    <w:name w:val="Grid Table 6 Colorful Accent 4"/>
    <w:basedOn w:val="TableNorma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2CFF9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CFF9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GridTable6ColourfulAccent5">
    <w:name w:val="Grid Table 6 Colorful Accent 5"/>
    <w:basedOn w:val="TableNorma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FE96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E96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GridTable6ColourfulAccent6">
    <w:name w:val="Grid Table 6 Colorful Accent 6"/>
    <w:basedOn w:val="TableNorma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CBDA8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BDA8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GridTable7Colourful">
    <w:name w:val="Grid Table 7 Colorful"/>
    <w:basedOn w:val="TableNorma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urfulAccent1">
    <w:name w:val="Grid Table 7 Colorful Accent 1"/>
    <w:basedOn w:val="TableNorma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sz="4" w:space="0" w:color="FFAC59" w:themeColor="accent1" w:themeTint="99"/>
        <w:left w:val="single" w:sz="4" w:space="0" w:color="FFAC59" w:themeColor="accent1" w:themeTint="99"/>
        <w:bottom w:val="single" w:sz="4" w:space="0" w:color="FFAC59" w:themeColor="accent1" w:themeTint="99"/>
        <w:right w:val="single" w:sz="4" w:space="0" w:color="FFAC59" w:themeColor="accent1" w:themeTint="99"/>
        <w:insideH w:val="single" w:sz="4" w:space="0" w:color="FFAC59" w:themeColor="accent1" w:themeTint="99"/>
        <w:insideV w:val="single" w:sz="4" w:space="0" w:color="FFAC59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sz="4" w:space="0" w:color="FFAC59" w:themeColor="accent1" w:themeTint="99"/>
        </w:tcBorders>
      </w:tcPr>
    </w:tblStylePr>
    <w:tblStylePr w:type="nwCell">
      <w:tblPr/>
      <w:tcPr>
        <w:tcBorders>
          <w:bottom w:val="single" w:sz="4" w:space="0" w:color="FFAC59" w:themeColor="accent1" w:themeTint="99"/>
        </w:tcBorders>
      </w:tcPr>
    </w:tblStylePr>
    <w:tblStylePr w:type="seCell">
      <w:tblPr/>
      <w:tcPr>
        <w:tcBorders>
          <w:top w:val="single" w:sz="4" w:space="0" w:color="FFAC59" w:themeColor="accent1" w:themeTint="99"/>
        </w:tcBorders>
      </w:tcPr>
    </w:tblStylePr>
    <w:tblStylePr w:type="swCell">
      <w:tblPr/>
      <w:tcPr>
        <w:tcBorders>
          <w:top w:val="single" w:sz="4" w:space="0" w:color="FFAC59" w:themeColor="accent1" w:themeTint="99"/>
        </w:tcBorders>
      </w:tcPr>
    </w:tblStylePr>
  </w:style>
  <w:style w:type="table" w:styleId="GridTable7ColourfulAccent2">
    <w:name w:val="Grid Table 7 Colorful Accent 2"/>
    <w:basedOn w:val="TableNorma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sz="4" w:space="0" w:color="EC8983" w:themeColor="accent2" w:themeTint="99"/>
        <w:left w:val="single" w:sz="4" w:space="0" w:color="EC8983" w:themeColor="accent2" w:themeTint="99"/>
        <w:bottom w:val="single" w:sz="4" w:space="0" w:color="EC8983" w:themeColor="accent2" w:themeTint="99"/>
        <w:right w:val="single" w:sz="4" w:space="0" w:color="EC8983" w:themeColor="accent2" w:themeTint="99"/>
        <w:insideH w:val="single" w:sz="4" w:space="0" w:color="EC8983" w:themeColor="accent2" w:themeTint="99"/>
        <w:insideV w:val="single" w:sz="4" w:space="0" w:color="EC8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sz="4" w:space="0" w:color="EC8983" w:themeColor="accent2" w:themeTint="99"/>
        </w:tcBorders>
      </w:tcPr>
    </w:tblStylePr>
    <w:tblStylePr w:type="nwCell">
      <w:tblPr/>
      <w:tcPr>
        <w:tcBorders>
          <w:bottom w:val="single" w:sz="4" w:space="0" w:color="EC8983" w:themeColor="accent2" w:themeTint="99"/>
        </w:tcBorders>
      </w:tcPr>
    </w:tblStylePr>
    <w:tblStylePr w:type="seCell">
      <w:tblPr/>
      <w:tcPr>
        <w:tcBorders>
          <w:top w:val="single" w:sz="4" w:space="0" w:color="EC8983" w:themeColor="accent2" w:themeTint="99"/>
        </w:tcBorders>
      </w:tcPr>
    </w:tblStylePr>
    <w:tblStylePr w:type="swCell">
      <w:tblPr/>
      <w:tcPr>
        <w:tcBorders>
          <w:top w:val="single" w:sz="4" w:space="0" w:color="EC8983" w:themeColor="accent2" w:themeTint="99"/>
        </w:tcBorders>
      </w:tcPr>
    </w:tblStylePr>
  </w:style>
  <w:style w:type="table" w:styleId="GridTable7ColourfulAccent3">
    <w:name w:val="Grid Table 7 Colorful Accent 3"/>
    <w:basedOn w:val="TableNorma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sz="4" w:space="0" w:color="45B3FF" w:themeColor="accent3" w:themeTint="99"/>
        <w:left w:val="single" w:sz="4" w:space="0" w:color="45B3FF" w:themeColor="accent3" w:themeTint="99"/>
        <w:bottom w:val="single" w:sz="4" w:space="0" w:color="45B3FF" w:themeColor="accent3" w:themeTint="99"/>
        <w:right w:val="single" w:sz="4" w:space="0" w:color="45B3FF" w:themeColor="accent3" w:themeTint="99"/>
        <w:insideH w:val="single" w:sz="4" w:space="0" w:color="45B3FF" w:themeColor="accent3" w:themeTint="99"/>
        <w:insideV w:val="single" w:sz="4" w:space="0" w:color="45B3FF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sz="4" w:space="0" w:color="45B3FF" w:themeColor="accent3" w:themeTint="99"/>
        </w:tcBorders>
      </w:tcPr>
    </w:tblStylePr>
    <w:tblStylePr w:type="nwCell">
      <w:tblPr/>
      <w:tcPr>
        <w:tcBorders>
          <w:bottom w:val="single" w:sz="4" w:space="0" w:color="45B3FF" w:themeColor="accent3" w:themeTint="99"/>
        </w:tcBorders>
      </w:tcPr>
    </w:tblStylePr>
    <w:tblStylePr w:type="seCell">
      <w:tblPr/>
      <w:tcPr>
        <w:tcBorders>
          <w:top w:val="single" w:sz="4" w:space="0" w:color="45B3FF" w:themeColor="accent3" w:themeTint="99"/>
        </w:tcBorders>
      </w:tcPr>
    </w:tblStylePr>
    <w:tblStylePr w:type="swCell">
      <w:tblPr/>
      <w:tcPr>
        <w:tcBorders>
          <w:top w:val="single" w:sz="4" w:space="0" w:color="45B3FF" w:themeColor="accent3" w:themeTint="99"/>
        </w:tcBorders>
      </w:tcPr>
    </w:tblStylePr>
  </w:style>
  <w:style w:type="table" w:styleId="GridTable7ColourfulAccent4">
    <w:name w:val="Grid Table 7 Colorful Accent 4"/>
    <w:basedOn w:val="TableNorma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sz="4" w:space="0" w:color="2CFF91" w:themeColor="accent4" w:themeTint="99"/>
        <w:left w:val="single" w:sz="4" w:space="0" w:color="2CFF91" w:themeColor="accent4" w:themeTint="99"/>
        <w:bottom w:val="single" w:sz="4" w:space="0" w:color="2CFF91" w:themeColor="accent4" w:themeTint="99"/>
        <w:right w:val="single" w:sz="4" w:space="0" w:color="2CFF91" w:themeColor="accent4" w:themeTint="99"/>
        <w:insideH w:val="single" w:sz="4" w:space="0" w:color="2CFF91" w:themeColor="accent4" w:themeTint="99"/>
        <w:insideV w:val="single" w:sz="4" w:space="0" w:color="2CFF91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sz="4" w:space="0" w:color="2CFF91" w:themeColor="accent4" w:themeTint="99"/>
        </w:tcBorders>
      </w:tcPr>
    </w:tblStylePr>
    <w:tblStylePr w:type="nwCell">
      <w:tblPr/>
      <w:tcPr>
        <w:tcBorders>
          <w:bottom w:val="single" w:sz="4" w:space="0" w:color="2CFF91" w:themeColor="accent4" w:themeTint="99"/>
        </w:tcBorders>
      </w:tcPr>
    </w:tblStylePr>
    <w:tblStylePr w:type="seCell">
      <w:tblPr/>
      <w:tcPr>
        <w:tcBorders>
          <w:top w:val="single" w:sz="4" w:space="0" w:color="2CFF91" w:themeColor="accent4" w:themeTint="99"/>
        </w:tcBorders>
      </w:tcPr>
    </w:tblStylePr>
    <w:tblStylePr w:type="swCell">
      <w:tblPr/>
      <w:tcPr>
        <w:tcBorders>
          <w:top w:val="single" w:sz="4" w:space="0" w:color="2CFF91" w:themeColor="accent4" w:themeTint="99"/>
        </w:tcBorders>
      </w:tcPr>
    </w:tblStylePr>
  </w:style>
  <w:style w:type="table" w:styleId="GridTable7ColourfulAccent5">
    <w:name w:val="Grid Table 7 Colorful Accent 5"/>
    <w:basedOn w:val="TableNorma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sz="4" w:space="0" w:color="FFE965" w:themeColor="accent5" w:themeTint="99"/>
        <w:left w:val="single" w:sz="4" w:space="0" w:color="FFE965" w:themeColor="accent5" w:themeTint="99"/>
        <w:bottom w:val="single" w:sz="4" w:space="0" w:color="FFE965" w:themeColor="accent5" w:themeTint="99"/>
        <w:right w:val="single" w:sz="4" w:space="0" w:color="FFE965" w:themeColor="accent5" w:themeTint="99"/>
        <w:insideH w:val="single" w:sz="4" w:space="0" w:color="FFE965" w:themeColor="accent5" w:themeTint="99"/>
        <w:insideV w:val="single" w:sz="4" w:space="0" w:color="FFE96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sz="4" w:space="0" w:color="FFE965" w:themeColor="accent5" w:themeTint="99"/>
        </w:tcBorders>
      </w:tcPr>
    </w:tblStylePr>
    <w:tblStylePr w:type="nwCell">
      <w:tblPr/>
      <w:tcPr>
        <w:tcBorders>
          <w:bottom w:val="single" w:sz="4" w:space="0" w:color="FFE965" w:themeColor="accent5" w:themeTint="99"/>
        </w:tcBorders>
      </w:tcPr>
    </w:tblStylePr>
    <w:tblStylePr w:type="seCell">
      <w:tblPr/>
      <w:tcPr>
        <w:tcBorders>
          <w:top w:val="single" w:sz="4" w:space="0" w:color="FFE965" w:themeColor="accent5" w:themeTint="99"/>
        </w:tcBorders>
      </w:tcPr>
    </w:tblStylePr>
    <w:tblStylePr w:type="swCell">
      <w:tblPr/>
      <w:tcPr>
        <w:tcBorders>
          <w:top w:val="single" w:sz="4" w:space="0" w:color="FFE965" w:themeColor="accent5" w:themeTint="99"/>
        </w:tcBorders>
      </w:tcPr>
    </w:tblStylePr>
  </w:style>
  <w:style w:type="table" w:styleId="GridTable7ColourfulAccent6">
    <w:name w:val="Grid Table 7 Colorful Accent 6"/>
    <w:basedOn w:val="TableNorma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sz="4" w:space="0" w:color="CBDA8B" w:themeColor="accent6" w:themeTint="99"/>
        <w:left w:val="single" w:sz="4" w:space="0" w:color="CBDA8B" w:themeColor="accent6" w:themeTint="99"/>
        <w:bottom w:val="single" w:sz="4" w:space="0" w:color="CBDA8B" w:themeColor="accent6" w:themeTint="99"/>
        <w:right w:val="single" w:sz="4" w:space="0" w:color="CBDA8B" w:themeColor="accent6" w:themeTint="99"/>
        <w:insideH w:val="single" w:sz="4" w:space="0" w:color="CBDA8B" w:themeColor="accent6" w:themeTint="99"/>
        <w:insideV w:val="single" w:sz="4" w:space="0" w:color="CBDA8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sz="4" w:space="0" w:color="CBDA8B" w:themeColor="accent6" w:themeTint="99"/>
        </w:tcBorders>
      </w:tcPr>
    </w:tblStylePr>
    <w:tblStylePr w:type="nwCell">
      <w:tblPr/>
      <w:tcPr>
        <w:tcBorders>
          <w:bottom w:val="single" w:sz="4" w:space="0" w:color="CBDA8B" w:themeColor="accent6" w:themeTint="99"/>
        </w:tcBorders>
      </w:tcPr>
    </w:tblStylePr>
    <w:tblStylePr w:type="seCell">
      <w:tblPr/>
      <w:tcPr>
        <w:tcBorders>
          <w:top w:val="single" w:sz="4" w:space="0" w:color="CBDA8B" w:themeColor="accent6" w:themeTint="99"/>
        </w:tcBorders>
      </w:tcPr>
    </w:tblStylePr>
    <w:tblStylePr w:type="swCell">
      <w:tblPr/>
      <w:tcPr>
        <w:tcBorders>
          <w:top w:val="single" w:sz="4" w:space="0" w:color="CBDA8B" w:themeColor="accent6" w:themeTint="99"/>
        </w:tcBorders>
      </w:tcPr>
    </w:tblStylePr>
  </w:style>
  <w:style w:type="table" w:styleId="GridTable1Light">
    <w:name w:val="Grid Table 1 Light"/>
    <w:basedOn w:val="TableNorma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semiHidden/>
    <w:rsid w:val="00C85FA2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LicentietekstSURF">
    <w:name w:val="Licentietekst SURF"/>
    <w:basedOn w:val="ZsysbasisSURF"/>
    <w:uiPriority w:val="4"/>
    <w:rsid w:val="00031B2D"/>
    <w:pPr>
      <w:spacing w:line="260" w:lineRule="exact"/>
    </w:pPr>
    <w:rPr>
      <w:noProof/>
      <w:sz w:val="19"/>
    </w:rPr>
  </w:style>
  <w:style w:type="character" w:styleId="UnresolvedMention">
    <w:name w:val="Unresolved Mention"/>
    <w:basedOn w:val="DefaultParagraphFont"/>
    <w:uiPriority w:val="99"/>
    <w:semiHidden/>
    <w:unhideWhenUsed/>
    <w:rsid w:val="00A7569A"/>
    <w:rPr>
      <w:color w:val="605E5C"/>
      <w:shd w:val="clear" w:color="auto" w:fill="E1DFDD"/>
    </w:rPr>
  </w:style>
  <w:style w:type="table" w:customStyle="1" w:styleId="TableNormal1">
    <w:name w:val="Table Normal1"/>
    <w:uiPriority w:val="2"/>
    <w:semiHidden/>
    <w:unhideWhenUsed/>
    <w:qFormat/>
    <w:rsid w:val="00CB2517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CB2517"/>
  </w:style>
  <w:style w:type="character" w:customStyle="1" w:styleId="NoSpacingChar">
    <w:name w:val="No Spacing Char"/>
    <w:basedOn w:val="DefaultParagraphFont"/>
    <w:link w:val="NoSpacing"/>
    <w:uiPriority w:val="1"/>
    <w:rsid w:val="00EB6F4B"/>
    <w:rPr>
      <w:rFonts w:ascii="Calibri" w:hAnsi="Calibri" w:cs="Maiandra GD"/>
      <w:color w:val="000000" w:themeColor="text1"/>
      <w:szCs w:val="18"/>
    </w:rPr>
  </w:style>
  <w:style w:type="numbering" w:customStyle="1" w:styleId="CurrentList2">
    <w:name w:val="Current List2"/>
    <w:uiPriority w:val="99"/>
    <w:rsid w:val="005928D5"/>
    <w:pPr>
      <w:numPr>
        <w:numId w:val="41"/>
      </w:numPr>
    </w:pPr>
  </w:style>
  <w:style w:type="paragraph" w:customStyle="1" w:styleId="H1">
    <w:name w:val="H1"/>
    <w:basedOn w:val="Normal"/>
    <w:rsid w:val="009F4137"/>
    <w:pPr>
      <w:widowControl/>
      <w:autoSpaceDE/>
      <w:autoSpaceDN/>
      <w:spacing w:before="320" w:after="120" w:line="276" w:lineRule="auto"/>
    </w:pPr>
    <w:rPr>
      <w:rFonts w:ascii="Calibri" w:eastAsiaTheme="minorEastAsia" w:hAnsi="Calibri" w:cstheme="minorBidi"/>
      <w:b/>
      <w:color w:val="1F4E79"/>
      <w:sz w:val="32"/>
      <w:lang w:val="en-US"/>
    </w:rPr>
  </w:style>
  <w:style w:type="paragraph" w:customStyle="1" w:styleId="H2">
    <w:name w:val="H2"/>
    <w:basedOn w:val="Normal"/>
    <w:rsid w:val="009F4137"/>
    <w:pPr>
      <w:widowControl/>
      <w:autoSpaceDE/>
      <w:autoSpaceDN/>
      <w:spacing w:before="240" w:after="80" w:line="276" w:lineRule="auto"/>
    </w:pPr>
    <w:rPr>
      <w:rFonts w:ascii="Calibri" w:eastAsiaTheme="minorEastAsia" w:hAnsi="Calibri" w:cstheme="minorBidi"/>
      <w:b/>
      <w:color w:val="1F4E79"/>
      <w:sz w:val="2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57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9C5AB76252D4446B5B53F97F86318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D809C5-36D4-434F-AAE4-B5E588272A3E}"/>
      </w:docPartPr>
      <w:docPartBody>
        <w:p w:rsidR="009B4D0A" w:rsidRDefault="00D771B9" w:rsidP="00D771B9">
          <w:pPr>
            <w:pStyle w:val="39C5AB76252D4446B5B53F97F86318B2"/>
          </w:pPr>
          <w:r>
            <w:rPr>
              <w:rFonts w:asciiTheme="majorHAnsi" w:hAnsiTheme="majorHAnsi"/>
              <w:color w:val="E8E8E8" w:themeColor="background2"/>
              <w:sz w:val="78"/>
              <w:szCs w:val="78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General Sans Semibold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iandra GD">
    <w:panose1 w:val="020E0502030308020204"/>
    <w:charset w:val="4D"/>
    <w:family w:val="swiss"/>
    <w:pitch w:val="variable"/>
    <w:sig w:usb0="00000003" w:usb1="00000000" w:usb2="00000000" w:usb3="00000000" w:csb0="00000001" w:csb1="00000000"/>
  </w:font>
  <w:font w:name="General Sans"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OOPER LIGHT BT">
    <w:panose1 w:val="0208050304030B020404"/>
    <w:charset w:val="00"/>
    <w:family w:val="roman"/>
    <w:pitch w:val="variable"/>
    <w:sig w:usb0="00000003" w:usb1="00000000" w:usb2="0000000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71B9"/>
    <w:rsid w:val="00012A61"/>
    <w:rsid w:val="00062E34"/>
    <w:rsid w:val="000A2310"/>
    <w:rsid w:val="002E6921"/>
    <w:rsid w:val="00327B4F"/>
    <w:rsid w:val="003815D7"/>
    <w:rsid w:val="00412480"/>
    <w:rsid w:val="0047304F"/>
    <w:rsid w:val="005965D1"/>
    <w:rsid w:val="005E6A11"/>
    <w:rsid w:val="00624146"/>
    <w:rsid w:val="006E3E2D"/>
    <w:rsid w:val="006E689E"/>
    <w:rsid w:val="008779A8"/>
    <w:rsid w:val="0088514E"/>
    <w:rsid w:val="00905182"/>
    <w:rsid w:val="0097724F"/>
    <w:rsid w:val="009B4D0A"/>
    <w:rsid w:val="00A61919"/>
    <w:rsid w:val="00B63750"/>
    <w:rsid w:val="00B65A00"/>
    <w:rsid w:val="00D441FB"/>
    <w:rsid w:val="00D771B9"/>
    <w:rsid w:val="00ED4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NL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9C5AB76252D4446B5B53F97F86318B2">
    <w:name w:val="39C5AB76252D4446B5B53F97F86318B2"/>
    <w:rsid w:val="00D771B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leuren SURF Rapport">
      <a:dk1>
        <a:sysClr val="windowText" lastClr="000000"/>
      </a:dk1>
      <a:lt1>
        <a:sysClr val="window" lastClr="FFFFFF"/>
      </a:lt1>
      <a:dk2>
        <a:srgbClr val="000000"/>
      </a:dk2>
      <a:lt2>
        <a:srgbClr val="772583"/>
      </a:lt2>
      <a:accent1>
        <a:srgbClr val="EA7600"/>
      </a:accent1>
      <a:accent2>
        <a:srgbClr val="E03C31"/>
      </a:accent2>
      <a:accent3>
        <a:srgbClr val="0077C8"/>
      </a:accent3>
      <a:accent4>
        <a:srgbClr val="009F4D"/>
      </a:accent4>
      <a:accent5>
        <a:srgbClr val="FEDB00"/>
      </a:accent5>
      <a:accent6>
        <a:srgbClr val="A9C23F"/>
      </a:accent6>
      <a:hlink>
        <a:srgbClr val="0077C8"/>
      </a:hlink>
      <a:folHlink>
        <a:srgbClr val="009F4D"/>
      </a:folHlink>
    </a:clrScheme>
    <a:fontScheme name="Lettertypen SURF">
      <a:majorFont>
        <a:latin typeface="Calibri"/>
        <a:ea typeface=""/>
        <a:cs typeface="Times New Roman"/>
      </a:majorFont>
      <a:minorFont>
        <a:latin typeface="Calibri"/>
        <a:ea typeface=""/>
        <a:cs typeface="Times New Roma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EA022A23CF3749AED9223D49B56A9E" ma:contentTypeVersion="11" ma:contentTypeDescription="Create a new document." ma:contentTypeScope="" ma:versionID="d717be6a963a389c83893e4b545b26c8">
  <xsd:schema xmlns:xsd="http://www.w3.org/2001/XMLSchema" xmlns:xs="http://www.w3.org/2001/XMLSchema" xmlns:p="http://schemas.microsoft.com/office/2006/metadata/properties" xmlns:ns2="2aca735f-45b0-4987-a415-60057608088f" xmlns:ns3="79953b17-17d0-4057-ba3d-4eadb565cf6a" targetNamespace="http://schemas.microsoft.com/office/2006/metadata/properties" ma:root="true" ma:fieldsID="740f1fe5b4fa4dcaf7849837a384ffb8" ns2:_="" ns3:_="">
    <xsd:import namespace="2aca735f-45b0-4987-a415-60057608088f"/>
    <xsd:import namespace="79953b17-17d0-4057-ba3d-4eadb565c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a735f-45b0-4987-a415-6005760808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c6f371a7-af1e-4863-b830-9db92276c5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53b17-17d0-4057-ba3d-4eadb565cf6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d0b3a56-af81-4140-8a8b-5677fde0d22d}" ma:internalName="TaxCatchAll" ma:showField="CatchAllData" ma:web="79953b17-17d0-4057-ba3d-4eadb565cf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aca735f-45b0-4987-a415-60057608088f">
      <Terms xmlns="http://schemas.microsoft.com/office/infopath/2007/PartnerControls"/>
    </lcf76f155ced4ddcb4097134ff3c332f>
    <TaxCatchAll xmlns="79953b17-17d0-4057-ba3d-4eadb565cf6a" xsi:nil="true"/>
  </documentManagement>
</p:properties>
</file>

<file path=customXml/item5.xml><?xml version="1.0" encoding="utf-8"?>
<ju xmlns="http://www.joulesunlimited.com/ccmappings">
  <Titel/>
  <Ondertitel/>
</ju>
</file>

<file path=customXml/itemProps1.xml><?xml version="1.0" encoding="utf-8"?>
<ds:datastoreItem xmlns:ds="http://schemas.openxmlformats.org/officeDocument/2006/customXml" ds:itemID="{4F1B6933-6F8E-4825-A6C6-F779906343E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E100ECC-7887-4FEC-B94E-A11CA191D55F}"/>
</file>

<file path=customXml/itemProps3.xml><?xml version="1.0" encoding="utf-8"?>
<ds:datastoreItem xmlns:ds="http://schemas.openxmlformats.org/officeDocument/2006/customXml" ds:itemID="{0ED16408-16C0-4CC1-AF66-98F70647615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6365B1C-7BA9-4400-9339-177F79400412}">
  <ds:schemaRefs>
    <ds:schemaRef ds:uri="http://schemas.microsoft.com/office/2006/metadata/properties"/>
    <ds:schemaRef ds:uri="http://schemas.microsoft.com/office/infopath/2007/PartnerControls"/>
    <ds:schemaRef ds:uri="58f9010e-0213-4928-88db-3d995f851061"/>
    <ds:schemaRef ds:uri="f5ff609f-1e3f-4662-9929-8f7ace97e045"/>
  </ds:schemaRefs>
</ds:datastoreItem>
</file>

<file path=customXml/itemProps5.xml><?xml version="1.0" encoding="utf-8"?>
<ds:datastoreItem xmlns:ds="http://schemas.openxmlformats.org/officeDocument/2006/customXml" ds:itemID="{9E5BEB2E-B072-475D-AECE-C9134362F88B}">
  <ds:schemaRefs>
    <ds:schemaRef ds:uri="http://www.joulesunlimited.com/ccmapping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14</Pages>
  <Words>1281</Words>
  <Characters>7308</Characters>
  <Application>Microsoft Office Word</Application>
  <DocSecurity>0</DocSecurity>
  <Lines>60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Beleidsworkshop OKE in het mbo</vt:lpstr>
      <vt:lpstr>Impactanalyse OKE</vt:lpstr>
    </vt:vector>
  </TitlesOfParts>
  <Company/>
  <LinksUpToDate>false</LinksUpToDate>
  <CharactersWithSpaces>8572</CharactersWithSpaces>
  <SharedDoc>false</SharedDoc>
  <HLinks>
    <vt:vector size="6" baseType="variant">
      <vt:variant>
        <vt:i4>5505030</vt:i4>
      </vt:variant>
      <vt:variant>
        <vt:i4>9</vt:i4>
      </vt:variant>
      <vt:variant>
        <vt:i4>0</vt:i4>
      </vt:variant>
      <vt:variant>
        <vt:i4>5</vt:i4>
      </vt:variant>
      <vt:variant>
        <vt:lpwstr>https://npuls.nl/wp-content/uploads/2024/12/Krant-november-Npuls.pdf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Beleidsstudio - Vaststellen resultaat</dc:title>
  <dc:subject/>
  <dc:creator>Microsoft Office User</dc:creator>
  <cp:keywords/>
  <dc:description/>
  <cp:lastModifiedBy>Microsoft Office User</cp:lastModifiedBy>
  <cp:revision>13</cp:revision>
  <cp:lastPrinted>2026-03-10T16:00:00Z</cp:lastPrinted>
  <dcterms:created xsi:type="dcterms:W3CDTF">2026-03-22T18:43:00Z</dcterms:created>
  <dcterms:modified xsi:type="dcterms:W3CDTF">2026-05-20T13:39:00Z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0x010100A3EA022A23CF3749AED9223D49B56A9E</vt:lpwstr>
  </property>
  <property fmtid="{D5CDD505-2E9C-101B-9397-08002B2CF9AE}" pid="3" name="MediaServiceImageTags">
    <vt:lpwstr/>
  </property>
</Properties>
</file>